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327E6" w14:textId="77777777" w:rsidR="00B80651" w:rsidRPr="00F87AC8" w:rsidRDefault="00B80651">
      <w:pPr>
        <w:spacing w:after="200"/>
        <w:jc w:val="center"/>
        <w:rPr>
          <w:lang w:val="es-ES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958"/>
      </w:tblGrid>
      <w:tr w:rsidR="00B80651" w:rsidRPr="00F87AC8" w14:paraId="6DF7324E" w14:textId="77777777">
        <w:trPr>
          <w:jc w:val="center"/>
        </w:trPr>
        <w:tc>
          <w:tcPr>
            <w:tcW w:w="8958" w:type="dxa"/>
            <w:shd w:val="clear" w:color="auto" w:fill="2F6F7E"/>
            <w:tcMar>
              <w:top w:w="110" w:type="dxa"/>
              <w:left w:w="160" w:type="dxa"/>
              <w:bottom w:w="110" w:type="dxa"/>
              <w:right w:w="160" w:type="dxa"/>
            </w:tcMar>
            <w:vAlign w:val="center"/>
          </w:tcPr>
          <w:p w14:paraId="367E8829" w14:textId="77777777" w:rsidR="00B80651" w:rsidRPr="00F87AC8" w:rsidRDefault="006D4E6D">
            <w:pPr>
              <w:spacing w:after="60"/>
              <w:jc w:val="center"/>
              <w:rPr>
                <w:sz w:val="48"/>
                <w:szCs w:val="48"/>
                <w:lang w:val="es-ES"/>
              </w:rPr>
            </w:pPr>
            <w:r w:rsidRPr="00F87AC8">
              <w:rPr>
                <w:b/>
                <w:color w:val="FFFFFF"/>
                <w:sz w:val="48"/>
                <w:szCs w:val="48"/>
                <w:lang w:val="es-ES"/>
              </w:rPr>
              <w:t>DOSIER DE MODELOS DOCUMENTALES</w:t>
            </w:r>
          </w:p>
          <w:p w14:paraId="2F3A6310" w14:textId="77777777" w:rsidR="00B80651" w:rsidRPr="00F87AC8" w:rsidRDefault="006D4E6D">
            <w:pPr>
              <w:jc w:val="center"/>
              <w:rPr>
                <w:lang w:val="es-ES"/>
              </w:rPr>
            </w:pPr>
            <w:r w:rsidRPr="00F87AC8">
              <w:rPr>
                <w:b/>
                <w:color w:val="FFFFFF"/>
                <w:sz w:val="48"/>
                <w:szCs w:val="48"/>
                <w:lang w:val="es-ES"/>
              </w:rPr>
              <w:t>DEPORTE Y DISCAPACIDAD</w:t>
            </w:r>
          </w:p>
        </w:tc>
      </w:tr>
      <w:tr w:rsidR="00B80651" w:rsidRPr="00F87AC8" w14:paraId="3F0E991A" w14:textId="77777777">
        <w:trPr>
          <w:jc w:val="center"/>
        </w:trPr>
        <w:tc>
          <w:tcPr>
            <w:tcW w:w="8958" w:type="dxa"/>
            <w:shd w:val="clear" w:color="auto" w:fill="DCEFF3"/>
            <w:tcMar>
              <w:top w:w="120" w:type="dxa"/>
              <w:left w:w="160" w:type="dxa"/>
              <w:bottom w:w="110" w:type="dxa"/>
              <w:right w:w="160" w:type="dxa"/>
            </w:tcMar>
            <w:vAlign w:val="center"/>
          </w:tcPr>
          <w:p w14:paraId="3F51BDD7" w14:textId="77777777" w:rsidR="00B80651" w:rsidRPr="00F87AC8" w:rsidRDefault="006D4E6D">
            <w:pPr>
              <w:spacing w:after="40"/>
              <w:jc w:val="center"/>
              <w:rPr>
                <w:sz w:val="24"/>
                <w:szCs w:val="24"/>
                <w:lang w:val="es-ES"/>
              </w:rPr>
            </w:pPr>
            <w:r w:rsidRPr="00F87AC8">
              <w:rPr>
                <w:color w:val="2F6F7E"/>
                <w:sz w:val="24"/>
                <w:szCs w:val="24"/>
                <w:lang w:val="es-ES"/>
              </w:rPr>
              <w:t>Modelos orientativos para documentar los criterios de solicitud</w:t>
            </w:r>
          </w:p>
          <w:p w14:paraId="3DECC356" w14:textId="77777777" w:rsidR="00B80651" w:rsidRPr="00F87AC8" w:rsidRDefault="006D4E6D">
            <w:pPr>
              <w:jc w:val="center"/>
              <w:rPr>
                <w:lang w:val="es-ES"/>
              </w:rPr>
            </w:pPr>
            <w:r w:rsidRPr="00F87AC8">
              <w:rPr>
                <w:b/>
                <w:color w:val="2F6F7E"/>
                <w:sz w:val="24"/>
                <w:szCs w:val="24"/>
                <w:lang w:val="es-ES"/>
              </w:rPr>
              <w:t>Bloques A, B y C · versión accesible y guiada</w:t>
            </w:r>
          </w:p>
        </w:tc>
      </w:tr>
    </w:tbl>
    <w:p w14:paraId="2E1452A3" w14:textId="77777777" w:rsidR="00B80651" w:rsidRPr="00F87AC8" w:rsidRDefault="00B80651">
      <w:pPr>
        <w:spacing w:after="80"/>
        <w:rPr>
          <w:lang w:val="es-ES"/>
        </w:rPr>
      </w:pPr>
    </w:p>
    <w:tbl>
      <w:tblPr>
        <w:tblW w:w="0" w:type="auto"/>
        <w:jc w:val="center"/>
        <w:tblBorders>
          <w:top w:val="single" w:sz="8" w:space="0" w:color="D2E3E7"/>
          <w:left w:val="single" w:sz="8" w:space="0" w:color="D2E3E7"/>
          <w:bottom w:val="single" w:sz="8" w:space="0" w:color="D2E3E7"/>
          <w:right w:val="single" w:sz="8" w:space="0" w:color="D2E3E7"/>
          <w:insideH w:val="single" w:sz="8" w:space="0" w:color="D2E3E7"/>
          <w:insideV w:val="single" w:sz="8" w:space="0" w:color="D2E3E7"/>
        </w:tblBorders>
        <w:tblLayout w:type="fixed"/>
        <w:tblLook w:val="04A0" w:firstRow="1" w:lastRow="0" w:firstColumn="1" w:lastColumn="0" w:noHBand="0" w:noVBand="1"/>
      </w:tblPr>
      <w:tblGrid>
        <w:gridCol w:w="2154"/>
        <w:gridCol w:w="6804"/>
      </w:tblGrid>
      <w:tr w:rsidR="00B80651" w:rsidRPr="00F87AC8" w14:paraId="3A080491" w14:textId="77777777">
        <w:trPr>
          <w:jc w:val="center"/>
        </w:trPr>
        <w:tc>
          <w:tcPr>
            <w:tcW w:w="2154" w:type="dxa"/>
            <w:shd w:val="clear" w:color="auto" w:fill="DCEF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B30909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F6F7E"/>
                <w:sz w:val="21"/>
                <w:lang w:val="es-ES"/>
              </w:rPr>
              <w:t>Contenido</w:t>
            </w:r>
          </w:p>
        </w:tc>
        <w:tc>
          <w:tcPr>
            <w:tcW w:w="6804" w:type="dxa"/>
            <w:shd w:val="clear" w:color="auto" w:fill="F7FBF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6E8598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sz w:val="21"/>
                <w:lang w:val="es-ES"/>
              </w:rPr>
              <w:t>Modelos sencillos y orientativos para preparar la documentación acreditativa del ámbito de deporte y discapacidad.</w:t>
            </w:r>
          </w:p>
        </w:tc>
      </w:tr>
      <w:tr w:rsidR="00B80651" w:rsidRPr="00F87AC8" w14:paraId="126F0FFB" w14:textId="77777777">
        <w:trPr>
          <w:jc w:val="center"/>
        </w:trPr>
        <w:tc>
          <w:tcPr>
            <w:tcW w:w="2154" w:type="dxa"/>
            <w:shd w:val="clear" w:color="auto" w:fill="DCEF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A3FB2D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F6F7E"/>
                <w:sz w:val="21"/>
                <w:lang w:val="es-ES"/>
              </w:rPr>
              <w:t>Alcance</w:t>
            </w:r>
          </w:p>
        </w:tc>
        <w:tc>
          <w:tcPr>
            <w:tcW w:w="6804" w:type="dxa"/>
            <w:shd w:val="clear" w:color="auto" w:fill="F7FBF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E7D8A6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sz w:val="21"/>
                <w:lang w:val="es-ES"/>
              </w:rPr>
              <w:t>Documentación mínima de los Bloques A, B y C, adaptada a la singularidad del colectivo y a la comprensión del expediente.</w:t>
            </w:r>
          </w:p>
        </w:tc>
      </w:tr>
    </w:tbl>
    <w:p w14:paraId="49C4C216" w14:textId="77777777" w:rsidR="00B80651" w:rsidRPr="00F87AC8" w:rsidRDefault="00B80651">
      <w:pPr>
        <w:spacing w:after="80"/>
        <w:rPr>
          <w:lang w:val="es-ES"/>
        </w:rPr>
      </w:pPr>
    </w:p>
    <w:p w14:paraId="1C569EC9" w14:textId="77777777" w:rsidR="00B80651" w:rsidRPr="00F87AC8" w:rsidRDefault="006D4E6D">
      <w:pPr>
        <w:spacing w:after="160"/>
        <w:jc w:val="both"/>
        <w:rPr>
          <w:sz w:val="23"/>
          <w:szCs w:val="23"/>
          <w:lang w:val="es-ES"/>
        </w:rPr>
      </w:pPr>
      <w:r w:rsidRPr="00F87AC8">
        <w:rPr>
          <w:sz w:val="23"/>
          <w:lang w:val="es-ES"/>
        </w:rPr>
        <w:t>El presente dosier tiene carácter orientativo y reúne, en un formato accesible, los modelos documentales que pueden utilizar las entidades solicitantes para ordenar y acreditar los criterios de valoración del ámbito de deporte y discapacidad. Los modelos podrán adaptarse a la realidad de cada entidad, siempre que mantengan la información mínima necesaria para la comprobación técnica</w:t>
      </w:r>
      <w:r w:rsidRPr="00F87AC8">
        <w:rPr>
          <w:sz w:val="23"/>
          <w:szCs w:val="23"/>
          <w:lang w:val="es-ES"/>
        </w:rPr>
        <w:t>.</w:t>
      </w:r>
      <w:r w:rsidR="000C3DD4" w:rsidRPr="00F87AC8">
        <w:rPr>
          <w:sz w:val="23"/>
          <w:szCs w:val="23"/>
          <w:lang w:val="es-ES"/>
        </w:rPr>
        <w:t xml:space="preserve"> </w:t>
      </w:r>
      <w:r w:rsidRPr="00F87AC8">
        <w:rPr>
          <w:sz w:val="23"/>
          <w:szCs w:val="23"/>
          <w:lang w:val="es-ES"/>
        </w:rPr>
        <w:t>Conforme a la Parte III, este dosier DN4 tiene carácter orientativo y potestativo; no sustituye las fichas DN1, las plantillas Excel DN2, la estructura del dossier DN3 ni las reglas de ordenación, paginación y referencia cruzada, que son de uso obligatorio.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1DAFB76E" w14:textId="77777777">
        <w:trPr>
          <w:jc w:val="center"/>
        </w:trPr>
        <w:tc>
          <w:tcPr>
            <w:tcW w:w="9972" w:type="dxa"/>
            <w:shd w:val="clear" w:color="auto" w:fill="EAF4F8"/>
            <w:tcMar>
              <w:top w:w="150" w:type="dxa"/>
              <w:left w:w="160" w:type="dxa"/>
              <w:bottom w:w="150" w:type="dxa"/>
              <w:right w:w="160" w:type="dxa"/>
            </w:tcMar>
          </w:tcPr>
          <w:p w14:paraId="421641DD" w14:textId="77777777" w:rsidR="00B80651" w:rsidRPr="00F87AC8" w:rsidRDefault="006D4E6D" w:rsidP="00A56A11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8"/>
                <w:lang w:val="es-ES"/>
              </w:rPr>
              <w:t>¿Para qué sirve este dosier?</w:t>
            </w:r>
            <w:r w:rsidRPr="00F87AC8">
              <w:rPr>
                <w:b/>
                <w:color w:val="245A70"/>
                <w:sz w:val="28"/>
                <w:lang w:val="es-ES"/>
              </w:rPr>
              <w:br/>
            </w:r>
            <w:r w:rsidRPr="00F87AC8">
              <w:rPr>
                <w:lang w:val="es-ES"/>
              </w:rPr>
              <w:t>• Este documento reúne modelos simples y ordenados para preparar la documentación del ámbito de deporte y discapacidad.</w:t>
            </w:r>
          </w:p>
          <w:p w14:paraId="6AE981A4" w14:textId="77777777" w:rsidR="00B80651" w:rsidRPr="00F87AC8" w:rsidRDefault="006D4E6D">
            <w:pPr>
              <w:ind w:left="113"/>
              <w:rPr>
                <w:lang w:val="es-ES"/>
              </w:rPr>
            </w:pPr>
            <w:r w:rsidRPr="00F87AC8">
              <w:rPr>
                <w:lang w:val="es-ES"/>
              </w:rPr>
              <w:t>• Está pensado para que la entidad sepa qué debe aportar, cómo ordenarlo y qué contenido mínimo conviene incluir.</w:t>
            </w:r>
          </w:p>
          <w:p w14:paraId="1B1F5FED" w14:textId="77777777" w:rsidR="00B80651" w:rsidRPr="00F87AC8" w:rsidRDefault="006D4E6D">
            <w:pPr>
              <w:ind w:left="113"/>
              <w:rPr>
                <w:lang w:val="es-ES"/>
              </w:rPr>
            </w:pPr>
            <w:r w:rsidRPr="00F87AC8">
              <w:rPr>
                <w:lang w:val="es-ES"/>
              </w:rPr>
              <w:t>• Los modelos son orientativos: pueden adaptarse, pero deben mantener la información necesaria para la valoración.</w:t>
            </w:r>
          </w:p>
        </w:tc>
      </w:tr>
    </w:tbl>
    <w:p w14:paraId="4A49EAA4" w14:textId="77777777" w:rsidR="00B80651" w:rsidRPr="00F87AC8" w:rsidRDefault="006D4E6D">
      <w:pPr>
        <w:keepNext/>
        <w:keepLines/>
        <w:shd w:val="clear" w:color="auto" w:fill="245A70"/>
        <w:spacing w:before="200" w:after="80"/>
        <w:rPr>
          <w:lang w:val="es-ES"/>
        </w:rPr>
      </w:pPr>
      <w:r w:rsidRPr="00F87AC8">
        <w:rPr>
          <w:b/>
          <w:color w:val="FFFFFF"/>
          <w:sz w:val="30"/>
          <w:lang w:val="es-ES"/>
        </w:rPr>
        <w:lastRenderedPageBreak/>
        <w:t xml:space="preserve">  1. Cómo usar este dosier</w:t>
      </w:r>
    </w:p>
    <w:tbl>
      <w:tblPr>
        <w:tblW w:w="0" w:type="auto"/>
        <w:jc w:val="center"/>
        <w:tblBorders>
          <w:top w:val="single" w:sz="8" w:space="0" w:color="C9DCE4"/>
          <w:left w:val="single" w:sz="8" w:space="0" w:color="C9DCE4"/>
          <w:bottom w:val="single" w:sz="8" w:space="0" w:color="C9DCE4"/>
          <w:right w:val="single" w:sz="8" w:space="0" w:color="C9DCE4"/>
          <w:insideH w:val="single" w:sz="8" w:space="0" w:color="C9DCE4"/>
          <w:insideV w:val="single" w:sz="8" w:space="0" w:color="C9DCE4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7EA40997" w14:textId="77777777">
        <w:trPr>
          <w:jc w:val="center"/>
        </w:trPr>
        <w:tc>
          <w:tcPr>
            <w:tcW w:w="9972" w:type="dxa"/>
            <w:shd w:val="clear" w:color="auto" w:fill="EAF4F8"/>
            <w:tcMar>
              <w:top w:w="120" w:type="dxa"/>
              <w:left w:w="130" w:type="dxa"/>
              <w:bottom w:w="120" w:type="dxa"/>
              <w:right w:w="130" w:type="dxa"/>
            </w:tcMar>
          </w:tcPr>
          <w:p w14:paraId="10BB6CCC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lang w:val="es-ES"/>
              </w:rPr>
              <w:t>Reglas básicas de aplicación</w:t>
            </w:r>
            <w:r w:rsidRPr="00F87AC8">
              <w:rPr>
                <w:lang w:val="es-ES"/>
              </w:rPr>
              <w:br/>
              <w:t>• Si la entidad tiene como fin social principal el deporte adaptado o el deporte inclusivo para personas con discapacidad, debe documentar Bloque A, Bloque B y Bloque C.</w:t>
            </w:r>
          </w:p>
          <w:p w14:paraId="01499213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lang w:val="es-ES"/>
              </w:rPr>
              <w:t>• Si la entidad es de deporte convencional y presenta una sección o proyecto específico dirigido a personas con discapacidad, en este ámbito solo debe documentar Bloque B y Bloque C.</w:t>
            </w:r>
          </w:p>
          <w:p w14:paraId="7E758CB5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lang w:val="es-ES"/>
              </w:rPr>
              <w:t>• En el Bloque C hay que elegir una sola tipología principal del proyecto: deporte adaptado federado o deporte inclusivo no federado.</w:t>
            </w:r>
          </w:p>
        </w:tc>
      </w:tr>
    </w:tbl>
    <w:p w14:paraId="7610EB99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C9DCE4"/>
          <w:left w:val="single" w:sz="8" w:space="0" w:color="C9DCE4"/>
          <w:bottom w:val="single" w:sz="8" w:space="0" w:color="C9DCE4"/>
          <w:right w:val="single" w:sz="8" w:space="0" w:color="C9DCE4"/>
          <w:insideH w:val="single" w:sz="8" w:space="0" w:color="C9DCE4"/>
          <w:insideV w:val="single" w:sz="8" w:space="0" w:color="C9DCE4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3C14EBD6" w14:textId="77777777">
        <w:trPr>
          <w:jc w:val="center"/>
        </w:trPr>
        <w:tc>
          <w:tcPr>
            <w:tcW w:w="9972" w:type="dxa"/>
            <w:shd w:val="clear" w:color="auto" w:fill="F3F7F9"/>
            <w:tcMar>
              <w:top w:w="120" w:type="dxa"/>
              <w:left w:w="130" w:type="dxa"/>
              <w:bottom w:w="120" w:type="dxa"/>
              <w:right w:w="130" w:type="dxa"/>
            </w:tcMar>
          </w:tcPr>
          <w:p w14:paraId="022B55A1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Consejo de presentación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5380BD81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lang w:val="es-ES"/>
              </w:rPr>
              <w:t>• Preparar un Excel con los datos estructurados del proyecto y un único PDF con las evidencias numeradas.</w:t>
            </w:r>
          </w:p>
          <w:p w14:paraId="0CF2EAAA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lang w:val="es-ES"/>
              </w:rPr>
              <w:t>• Numerar las pruebas como E-01, E-02, E-03… y citar esa referencia en los anexos y certificados.</w:t>
            </w:r>
          </w:p>
          <w:p w14:paraId="5E213C58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lang w:val="es-ES"/>
              </w:rPr>
              <w:t>• No conviene repetir el mismo documento varias veces: cuando una evidencia sirve para dos apartados, basta con identificarla una sola vez.</w:t>
            </w:r>
          </w:p>
        </w:tc>
      </w:tr>
    </w:tbl>
    <w:p w14:paraId="09A851DA" w14:textId="77777777" w:rsidR="00B80651" w:rsidRPr="00F87AC8" w:rsidRDefault="00B80651">
      <w:pPr>
        <w:rPr>
          <w:lang w:val="es-ES"/>
        </w:rPr>
      </w:pPr>
    </w:p>
    <w:p w14:paraId="1958DB42" w14:textId="77777777" w:rsidR="00B80651" w:rsidRPr="00F87AC8" w:rsidRDefault="006D4E6D">
      <w:pPr>
        <w:keepNext/>
        <w:keepLines/>
        <w:shd w:val="clear" w:color="auto" w:fill="245A70"/>
        <w:spacing w:before="200" w:after="80"/>
        <w:rPr>
          <w:lang w:val="es-ES"/>
        </w:rPr>
      </w:pPr>
      <w:r w:rsidRPr="00F87AC8">
        <w:rPr>
          <w:b/>
          <w:color w:val="FFFFFF"/>
          <w:sz w:val="30"/>
          <w:lang w:val="es-ES"/>
        </w:rPr>
        <w:t xml:space="preserve">  2. Relación rápida de modelos incluidos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50CCC023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00E03C43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Bloque 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5747C2E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A-01 a A-11. Solo cuando proceda.</w:t>
            </w:r>
          </w:p>
        </w:tc>
      </w:tr>
      <w:tr w:rsidR="00B80651" w:rsidRPr="00F87AC8" w14:paraId="14481572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9F3D255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Bloque B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9D8FBFD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B-01 a B-08. Comunes al proyecto.</w:t>
            </w:r>
          </w:p>
        </w:tc>
      </w:tr>
      <w:tr w:rsidR="00B80651" w:rsidRPr="00F87AC8" w14:paraId="7C80073A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2C6B658C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Bloque C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2F236901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C-01 a C-03. Según la tipología principal del proyecto DD.</w:t>
            </w:r>
          </w:p>
        </w:tc>
      </w:tr>
      <w:tr w:rsidR="00B80651" w:rsidRPr="00F87AC8" w14:paraId="545D4482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6A2414B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Anexos accesibles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29AFB270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Ejemplo de documento en lectura fácil y plantilla para apoyo visual/infografía accesible.</w:t>
            </w:r>
          </w:p>
        </w:tc>
      </w:tr>
    </w:tbl>
    <w:p w14:paraId="191A168E" w14:textId="77777777" w:rsidR="00B80651" w:rsidRPr="00F87AC8" w:rsidRDefault="00B80651">
      <w:pPr>
        <w:rPr>
          <w:lang w:val="es-ES"/>
        </w:rPr>
      </w:pPr>
    </w:p>
    <w:p w14:paraId="18E00B92" w14:textId="77777777" w:rsidR="00B80651" w:rsidRPr="00F87AC8" w:rsidRDefault="006D4E6D">
      <w:pPr>
        <w:keepNext/>
        <w:keepLines/>
        <w:shd w:val="clear" w:color="auto" w:fill="245A70"/>
        <w:spacing w:before="200" w:after="80"/>
        <w:rPr>
          <w:lang w:val="es-ES"/>
        </w:rPr>
      </w:pPr>
      <w:r w:rsidRPr="00F87AC8">
        <w:rPr>
          <w:b/>
          <w:color w:val="FFFFFF"/>
          <w:sz w:val="30"/>
          <w:lang w:val="es-ES"/>
        </w:rPr>
        <w:t xml:space="preserve">  3. Modelos del Bloque A · Entidad (solo cuando proceda)</w:t>
      </w:r>
    </w:p>
    <w:p w14:paraId="6628AC8A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A-01 · Declaración responsable de veracidad del Bloque A</w:t>
      </w:r>
    </w:p>
    <w:p w14:paraId="4170156E" w14:textId="77777777" w:rsidR="00B80651" w:rsidRPr="00F87AC8" w:rsidRDefault="006D4E6D">
      <w:pPr>
        <w:rPr>
          <w:lang w:val="es-ES"/>
        </w:rPr>
      </w:pPr>
      <w:r w:rsidRPr="00F87AC8">
        <w:rPr>
          <w:lang w:val="es-ES"/>
        </w:rPr>
        <w:t xml:space="preserve">Aplicación: Entidades cuyo fin social sea el </w:t>
      </w:r>
      <w:r w:rsidRPr="00F87AC8">
        <w:rPr>
          <w:u w:val="single"/>
          <w:lang w:val="es-ES"/>
        </w:rPr>
        <w:t>deporte adaptado o el deporte inclusivo para personas con discapacidad</w:t>
      </w:r>
      <w:r w:rsidRPr="00F87AC8">
        <w:rPr>
          <w:lang w:val="es-ES"/>
        </w:rPr>
        <w:t>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02"/>
        <w:gridCol w:w="6969"/>
      </w:tblGrid>
      <w:tr w:rsidR="00B80651" w:rsidRPr="00F87AC8" w14:paraId="1327D6B6" w14:textId="77777777" w:rsidTr="00A56A11">
        <w:trPr>
          <w:jc w:val="center"/>
        </w:trPr>
        <w:tc>
          <w:tcPr>
            <w:tcW w:w="2102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03F2FB00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lastRenderedPageBreak/>
              <w:t>Qué acredita</w:t>
            </w:r>
          </w:p>
        </w:tc>
        <w:tc>
          <w:tcPr>
            <w:tcW w:w="6969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B93E0E8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Que los datos declarados por la entidad en el Bloque A son ciertos y que dispone de la documentación de respaldo.</w:t>
            </w:r>
          </w:p>
        </w:tc>
      </w:tr>
      <w:tr w:rsidR="00B80651" w:rsidRPr="00F87AC8" w14:paraId="153D9FA1" w14:textId="77777777" w:rsidTr="00A56A11">
        <w:trPr>
          <w:jc w:val="center"/>
        </w:trPr>
        <w:tc>
          <w:tcPr>
            <w:tcW w:w="2102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A64C0F5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conviene adjuntar</w:t>
            </w:r>
          </w:p>
        </w:tc>
        <w:tc>
          <w:tcPr>
            <w:tcW w:w="6969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064B63BB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Solo la propia declaración firmada. Las evidencias concretas se aportan en los documentos siguientes.</w:t>
            </w:r>
          </w:p>
        </w:tc>
      </w:tr>
    </w:tbl>
    <w:p w14:paraId="78219AC8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B8C9D3"/>
          <w:left w:val="single" w:sz="8" w:space="0" w:color="B8C9D3"/>
          <w:bottom w:val="single" w:sz="8" w:space="0" w:color="B8C9D3"/>
          <w:right w:val="single" w:sz="8" w:space="0" w:color="B8C9D3"/>
          <w:insideH w:val="single" w:sz="8" w:space="0" w:color="B8C9D3"/>
          <w:insideV w:val="single" w:sz="8" w:space="0" w:color="B8C9D3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0D00BC8A" w14:textId="77777777">
        <w:trPr>
          <w:jc w:val="center"/>
        </w:trPr>
        <w:tc>
          <w:tcPr>
            <w:tcW w:w="9972" w:type="dxa"/>
            <w:shd w:val="clear" w:color="auto" w:fill="FBFCFD"/>
            <w:tcMar>
              <w:top w:w="150" w:type="dxa"/>
              <w:left w:w="140" w:type="dxa"/>
              <w:bottom w:w="150" w:type="dxa"/>
              <w:right w:w="140" w:type="dxa"/>
            </w:tcMar>
          </w:tcPr>
          <w:p w14:paraId="3C3BECCF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Modelo orientativo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61F8884E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D./</w:t>
            </w:r>
            <w:proofErr w:type="gramStart"/>
            <w:r w:rsidRPr="00F87AC8">
              <w:rPr>
                <w:lang w:val="es-ES"/>
              </w:rPr>
              <w:t>D.ª</w:t>
            </w:r>
            <w:proofErr w:type="gramEnd"/>
            <w:r w:rsidRPr="00F87AC8">
              <w:rPr>
                <w:lang w:val="es-ES"/>
              </w:rPr>
              <w:t xml:space="preserve"> [nombre y cargo], en representación de [entidad], con CIF [___], DECLARA RESPONSABLEMENTE:</w:t>
            </w:r>
          </w:p>
          <w:p w14:paraId="169200A4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1. Que los datos consignados en el Bloque A de la solicitud y en el Excel de valoración son veraces.</w:t>
            </w:r>
          </w:p>
          <w:p w14:paraId="7A2F410E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2. Que la entidad dispone de la documentación acreditativa correspondiente y la pone a disposición del órgano instructor.</w:t>
            </w:r>
          </w:p>
          <w:p w14:paraId="01DFC01C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3. Que las referencias de evidencia incluidas en este expediente son correctas.</w:t>
            </w:r>
          </w:p>
          <w:p w14:paraId="7FD9959C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En [lugar], a [fecha].</w:t>
            </w:r>
          </w:p>
          <w:p w14:paraId="594D7EA7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Firma electrónica / firma y sello.</w:t>
            </w:r>
          </w:p>
        </w:tc>
      </w:tr>
    </w:tbl>
    <w:p w14:paraId="704DB4E0" w14:textId="77777777" w:rsidR="00B80651" w:rsidRPr="00F87AC8" w:rsidRDefault="00B80651">
      <w:pPr>
        <w:rPr>
          <w:lang w:val="es-ES"/>
        </w:rPr>
      </w:pPr>
    </w:p>
    <w:p w14:paraId="7020DECC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A-02 · Certificación de asamblea ordinaria y reuniones del órgano de dirección</w:t>
      </w:r>
    </w:p>
    <w:p w14:paraId="381027D4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t>Aplicación: Bloque A · A1.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5D1E5271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ED4C342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2353B39D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La celebración de la asamblea ordinaria y la existencia de reuniones del órgano de dirección en el último ejercicio.</w:t>
            </w:r>
          </w:p>
        </w:tc>
      </w:tr>
      <w:tr w:rsidR="00B80651" w:rsidRPr="00F87AC8" w14:paraId="574AA90F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6F4DB308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Contenido mínimo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2DA2F06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Fecha de la asamblea, acuerdo de aprobación de memoria/cuentas y relación resumida de reuniones del órgano de dirección.</w:t>
            </w:r>
          </w:p>
        </w:tc>
      </w:tr>
    </w:tbl>
    <w:p w14:paraId="664480E9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B8C9D3"/>
          <w:left w:val="single" w:sz="8" w:space="0" w:color="B8C9D3"/>
          <w:bottom w:val="single" w:sz="8" w:space="0" w:color="B8C9D3"/>
          <w:right w:val="single" w:sz="8" w:space="0" w:color="B8C9D3"/>
          <w:insideH w:val="single" w:sz="8" w:space="0" w:color="B8C9D3"/>
          <w:insideV w:val="single" w:sz="8" w:space="0" w:color="B8C9D3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5DAA7D12" w14:textId="77777777">
        <w:trPr>
          <w:jc w:val="center"/>
        </w:trPr>
        <w:tc>
          <w:tcPr>
            <w:tcW w:w="9972" w:type="dxa"/>
            <w:shd w:val="clear" w:color="auto" w:fill="FBFCFD"/>
            <w:tcMar>
              <w:top w:w="150" w:type="dxa"/>
              <w:left w:w="140" w:type="dxa"/>
              <w:bottom w:w="150" w:type="dxa"/>
              <w:right w:w="140" w:type="dxa"/>
            </w:tcMar>
          </w:tcPr>
          <w:p w14:paraId="6D124A07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Modelo orientativo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71AED125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CERTIFICO que la entidad [___]:</w:t>
            </w:r>
          </w:p>
          <w:p w14:paraId="5A9A7A24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a) Celebró asamblea ordinaria el día [___].</w:t>
            </w:r>
          </w:p>
          <w:p w14:paraId="734CA119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b) En dicha asamblea se aprobaron la memoria de actividades y las cuentas del ejercicio [___].</w:t>
            </w:r>
          </w:p>
          <w:p w14:paraId="5DCD3D1B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c) El órgano de dirección celebró las siguientes reuniones:</w:t>
            </w:r>
          </w:p>
          <w:p w14:paraId="25AE2CC5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Reunión 1: fecha [___] · asunto principal [___].</w:t>
            </w:r>
          </w:p>
          <w:p w14:paraId="25F853FD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lastRenderedPageBreak/>
              <w:t xml:space="preserve">   - Reunión 2: fecha [___] · asunto principal [___].</w:t>
            </w:r>
          </w:p>
          <w:p w14:paraId="42BAE342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Reunión 3: fecha [___] · asunto principal [___].</w:t>
            </w:r>
          </w:p>
          <w:p w14:paraId="16AD265B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Se acompaña, en su caso, extracto de acta o referencia de evidencia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  <w:p w14:paraId="0BA54090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Secretaría de la entidad · V.º B.º Presidencia.</w:t>
            </w:r>
          </w:p>
        </w:tc>
      </w:tr>
    </w:tbl>
    <w:p w14:paraId="708D148C" w14:textId="77777777" w:rsidR="00B80651" w:rsidRPr="00F87AC8" w:rsidRDefault="00B80651">
      <w:pPr>
        <w:rPr>
          <w:lang w:val="es-ES"/>
        </w:rPr>
      </w:pPr>
    </w:p>
    <w:p w14:paraId="6F5A261C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A-03 · Certificación de transparencia interna básica</w:t>
      </w:r>
    </w:p>
    <w:p w14:paraId="7074E58C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t>Aplicación: Bloque A · A1.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11725EA6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4F9722EB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4238356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Que la memoria y las cuentas están disponibles de forma interna o pública.</w:t>
            </w:r>
          </w:p>
        </w:tc>
      </w:tr>
      <w:tr w:rsidR="00B80651" w:rsidRPr="00F87AC8" w14:paraId="1970749A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6BA5C910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Contenido mínimo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21F64F2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Canal de acceso, fecha de disponibilidad y referencia URL/captura o certificación interna.</w:t>
            </w:r>
          </w:p>
        </w:tc>
      </w:tr>
    </w:tbl>
    <w:p w14:paraId="0A3605E0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B8C9D3"/>
          <w:left w:val="single" w:sz="8" w:space="0" w:color="B8C9D3"/>
          <w:bottom w:val="single" w:sz="8" w:space="0" w:color="B8C9D3"/>
          <w:right w:val="single" w:sz="8" w:space="0" w:color="B8C9D3"/>
          <w:insideH w:val="single" w:sz="8" w:space="0" w:color="B8C9D3"/>
          <w:insideV w:val="single" w:sz="8" w:space="0" w:color="B8C9D3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23599F23" w14:textId="77777777">
        <w:trPr>
          <w:jc w:val="center"/>
        </w:trPr>
        <w:tc>
          <w:tcPr>
            <w:tcW w:w="9972" w:type="dxa"/>
            <w:shd w:val="clear" w:color="auto" w:fill="FBFCFD"/>
            <w:tcMar>
              <w:top w:w="150" w:type="dxa"/>
              <w:left w:w="140" w:type="dxa"/>
              <w:bottom w:w="150" w:type="dxa"/>
              <w:right w:w="140" w:type="dxa"/>
            </w:tcMar>
          </w:tcPr>
          <w:p w14:paraId="558C1241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Modelo orientativo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79A52412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La entidad [___] CERTIFICA que tiene a disposición de sus socios/as y órganos internos la siguiente documentación:</w:t>
            </w:r>
          </w:p>
          <w:p w14:paraId="4F65CC49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Memoria anual del ejercicio [___].</w:t>
            </w:r>
          </w:p>
          <w:p w14:paraId="0F5AEF34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• Cuentas / </w:t>
            </w:r>
            <w:proofErr w:type="gramStart"/>
            <w:r w:rsidRPr="00F87AC8">
              <w:rPr>
                <w:lang w:val="es-ES"/>
              </w:rPr>
              <w:t>balance aprobados</w:t>
            </w:r>
            <w:proofErr w:type="gramEnd"/>
            <w:r w:rsidRPr="00F87AC8">
              <w:rPr>
                <w:lang w:val="es-ES"/>
              </w:rPr>
              <w:t xml:space="preserve"> del ejercicio [___].</w:t>
            </w:r>
          </w:p>
          <w:p w14:paraId="2E9759D6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Canal de acceso: [web / intranet / envío interno / sede social].</w:t>
            </w:r>
          </w:p>
          <w:p w14:paraId="7F5E2634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URL o referencia de evidencia: [___].</w:t>
            </w:r>
          </w:p>
          <w:p w14:paraId="59EC9352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Fecha desde la que está disponible: [___].</w:t>
            </w:r>
          </w:p>
          <w:p w14:paraId="63DCA959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Secretaría / Presidencia.</w:t>
            </w:r>
          </w:p>
        </w:tc>
      </w:tr>
    </w:tbl>
    <w:p w14:paraId="403AD975" w14:textId="77777777" w:rsidR="00B80651" w:rsidRPr="00F87AC8" w:rsidRDefault="00B80651">
      <w:pPr>
        <w:rPr>
          <w:lang w:val="es-ES"/>
        </w:rPr>
      </w:pPr>
    </w:p>
    <w:p w14:paraId="2CB52BE1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A-04 · Certificación económico-financiera sobre financiación propia</w:t>
      </w:r>
    </w:p>
    <w:p w14:paraId="3D61306E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t>Aplicación: Bloque A · A1.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6A6A2E15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48BAFB2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0DE0214D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El porcentaje de financiación propia sobre ingresos totales, excluyendo subvenciones públicas.</w:t>
            </w:r>
          </w:p>
        </w:tc>
      </w:tr>
      <w:tr w:rsidR="00B80651" w:rsidRPr="00F87AC8" w14:paraId="58838663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0676D4CB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Contenido mínimo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7CE1836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Tabla de ingresos propios y subvenciones públicas, con cálculo del porcentaje.</w:t>
            </w:r>
          </w:p>
        </w:tc>
      </w:tr>
    </w:tbl>
    <w:p w14:paraId="48C77BB3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B8C9D3"/>
          <w:left w:val="single" w:sz="8" w:space="0" w:color="B8C9D3"/>
          <w:bottom w:val="single" w:sz="8" w:space="0" w:color="B8C9D3"/>
          <w:right w:val="single" w:sz="8" w:space="0" w:color="B8C9D3"/>
          <w:insideH w:val="single" w:sz="8" w:space="0" w:color="B8C9D3"/>
          <w:insideV w:val="single" w:sz="8" w:space="0" w:color="B8C9D3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5E179C51" w14:textId="77777777">
        <w:trPr>
          <w:jc w:val="center"/>
        </w:trPr>
        <w:tc>
          <w:tcPr>
            <w:tcW w:w="9972" w:type="dxa"/>
            <w:shd w:val="clear" w:color="auto" w:fill="FBFCFD"/>
            <w:tcMar>
              <w:top w:w="150" w:type="dxa"/>
              <w:left w:w="140" w:type="dxa"/>
              <w:bottom w:w="150" w:type="dxa"/>
              <w:right w:w="140" w:type="dxa"/>
            </w:tcMar>
          </w:tcPr>
          <w:p w14:paraId="27E165E9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Modelo orientativo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0D0F53FE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lastRenderedPageBreak/>
              <w:t>Resumen económico del último ejercicio cerrado:</w:t>
            </w:r>
          </w:p>
          <w:p w14:paraId="20160188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Cuotas y aportaciones privadas: [___] €</w:t>
            </w:r>
          </w:p>
          <w:p w14:paraId="0745721C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Patrocinios y colaboraciones privadas: [___] €</w:t>
            </w:r>
          </w:p>
          <w:p w14:paraId="0E375C64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Otros recursos propios: [___] €</w:t>
            </w:r>
          </w:p>
          <w:p w14:paraId="7CE00EFD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Total financiación propia: [___] €</w:t>
            </w:r>
          </w:p>
          <w:p w14:paraId="3AABF5A0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Subvenciones públicas: [___] €</w:t>
            </w:r>
          </w:p>
          <w:p w14:paraId="71FABC63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Ingresos totales del ejercicio: [___] €</w:t>
            </w:r>
          </w:p>
          <w:p w14:paraId="3B1A03D2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Porcentaje de financiación propia sobre ingresos totales: [___] %</w:t>
            </w:r>
          </w:p>
          <w:p w14:paraId="701171AB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Observaciones metodológicas, si procede: [___].</w:t>
            </w:r>
          </w:p>
          <w:p w14:paraId="684299EA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Tesorería / Secretaría · V.º B.º Presidencia.</w:t>
            </w:r>
          </w:p>
        </w:tc>
      </w:tr>
    </w:tbl>
    <w:p w14:paraId="4AD4C85C" w14:textId="77777777" w:rsidR="00B80651" w:rsidRPr="00F87AC8" w:rsidRDefault="00B80651">
      <w:pPr>
        <w:rPr>
          <w:lang w:val="es-ES"/>
        </w:rPr>
      </w:pPr>
    </w:p>
    <w:p w14:paraId="601751B4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A-05 · Ficha de acreditación de ADU o concesión demanial</w:t>
      </w:r>
    </w:p>
    <w:p w14:paraId="79A64FE3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t>Aplicación: Bloque A · A1, solo si se declara esta circunstancia.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7E8BEF13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C53AE13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149FD6C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La gestión de una instalación deportiva municipal mediante ADU o concesión demanial.</w:t>
            </w:r>
          </w:p>
        </w:tc>
      </w:tr>
      <w:tr w:rsidR="00B80651" w:rsidRPr="00F87AC8" w14:paraId="09C445DD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95F99BF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se aporta realmente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439A192A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Resolución, título o documento municipal. Esta ficha sirve para identificarlo de forma clara.</w:t>
            </w:r>
          </w:p>
        </w:tc>
      </w:tr>
    </w:tbl>
    <w:p w14:paraId="49B8EE73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B8C9D3"/>
          <w:left w:val="single" w:sz="8" w:space="0" w:color="B8C9D3"/>
          <w:bottom w:val="single" w:sz="8" w:space="0" w:color="B8C9D3"/>
          <w:right w:val="single" w:sz="8" w:space="0" w:color="B8C9D3"/>
          <w:insideH w:val="single" w:sz="8" w:space="0" w:color="B8C9D3"/>
          <w:insideV w:val="single" w:sz="8" w:space="0" w:color="B8C9D3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04C9A2C7" w14:textId="77777777">
        <w:trPr>
          <w:jc w:val="center"/>
        </w:trPr>
        <w:tc>
          <w:tcPr>
            <w:tcW w:w="9972" w:type="dxa"/>
            <w:shd w:val="clear" w:color="auto" w:fill="FBFCFD"/>
            <w:tcMar>
              <w:top w:w="150" w:type="dxa"/>
              <w:left w:w="140" w:type="dxa"/>
              <w:bottom w:w="150" w:type="dxa"/>
              <w:right w:w="140" w:type="dxa"/>
            </w:tcMar>
          </w:tcPr>
          <w:p w14:paraId="56A09056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Modelo orientativo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68CE15EC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Instalación: [___]</w:t>
            </w:r>
          </w:p>
          <w:p w14:paraId="452BE10A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Tipo de título: [ADU / concesión demanial / otro].</w:t>
            </w:r>
          </w:p>
          <w:p w14:paraId="3F652276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Órgano que lo otorgó: [___].</w:t>
            </w:r>
          </w:p>
          <w:p w14:paraId="25E7DCF0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Fecha del acuerdo o resolución: [___].</w:t>
            </w:r>
          </w:p>
          <w:p w14:paraId="4B13B562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Periodo de vigencia: [___].</w:t>
            </w:r>
          </w:p>
          <w:p w14:paraId="4E225468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Referencia de expediente o URL municipal: [___].</w:t>
            </w:r>
          </w:p>
          <w:p w14:paraId="160CF186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Evidencia aportada: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  <w:p w14:paraId="099A700F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Observaciones: [___].</w:t>
            </w:r>
          </w:p>
        </w:tc>
      </w:tr>
    </w:tbl>
    <w:p w14:paraId="46767007" w14:textId="77777777" w:rsidR="00B80651" w:rsidRPr="00F87AC8" w:rsidRDefault="00B80651">
      <w:pPr>
        <w:rPr>
          <w:lang w:val="es-ES"/>
        </w:rPr>
      </w:pPr>
    </w:p>
    <w:p w14:paraId="48B49E2D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A-06 · Certificación de composición del órgano de dirección y medidas de igualdad</w:t>
      </w:r>
    </w:p>
    <w:p w14:paraId="5424F1D3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lastRenderedPageBreak/>
        <w:t>Aplicación: Bloque A · A2.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02DC0116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285DFE73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8F7509A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La composición actualizada del órgano de dirección y las medidas internas de igualdad aplicadas.</w:t>
            </w:r>
          </w:p>
        </w:tc>
      </w:tr>
      <w:tr w:rsidR="00B80651" w:rsidRPr="00F87AC8" w14:paraId="6C871873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4D225400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Contenido mínimo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8FD67E2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Relación de cargos, porcentaje de mujeres, persona responsable de igualdad, acciones realizadas y plan o medidas equivalentes.</w:t>
            </w:r>
          </w:p>
        </w:tc>
      </w:tr>
    </w:tbl>
    <w:p w14:paraId="15C1DB55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B8C9D3"/>
          <w:left w:val="single" w:sz="8" w:space="0" w:color="B8C9D3"/>
          <w:bottom w:val="single" w:sz="8" w:space="0" w:color="B8C9D3"/>
          <w:right w:val="single" w:sz="8" w:space="0" w:color="B8C9D3"/>
          <w:insideH w:val="single" w:sz="8" w:space="0" w:color="B8C9D3"/>
          <w:insideV w:val="single" w:sz="8" w:space="0" w:color="B8C9D3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0A78B0BB" w14:textId="77777777">
        <w:trPr>
          <w:jc w:val="center"/>
        </w:trPr>
        <w:tc>
          <w:tcPr>
            <w:tcW w:w="9972" w:type="dxa"/>
            <w:shd w:val="clear" w:color="auto" w:fill="FBFCFD"/>
            <w:tcMar>
              <w:top w:w="150" w:type="dxa"/>
              <w:left w:w="140" w:type="dxa"/>
              <w:bottom w:w="150" w:type="dxa"/>
              <w:right w:w="140" w:type="dxa"/>
            </w:tcMar>
          </w:tcPr>
          <w:p w14:paraId="49080067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Modelo orientativo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530455EB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Composición actual del órgano de dirección:</w:t>
            </w:r>
          </w:p>
          <w:p w14:paraId="686104CA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Presidencia: [___]</w:t>
            </w:r>
          </w:p>
          <w:p w14:paraId="6D01B337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Secretaría: [___]</w:t>
            </w:r>
          </w:p>
          <w:p w14:paraId="75452C27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Tesorería: [___]</w:t>
            </w:r>
          </w:p>
          <w:p w14:paraId="79BBD903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Vocalías: [___]</w:t>
            </w:r>
          </w:p>
          <w:p w14:paraId="36814A3E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Número total de personas integrantes: [___]. Número de mujeres: [___]. Porcentaje: [___] %.</w:t>
            </w:r>
          </w:p>
          <w:p w14:paraId="1909F3A2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Persona responsable de igualdad designada: [nombre y fecha de designación].</w:t>
            </w:r>
          </w:p>
          <w:p w14:paraId="2DD44FCA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Acciones de sensibilización o formación realizadas en el último ejercicio: [___].</w:t>
            </w:r>
          </w:p>
          <w:p w14:paraId="4505CC3A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Plan de igualdad o medidas equivalentes aprobadas: [sí/no]. Referencia de evidencia: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</w:tc>
      </w:tr>
    </w:tbl>
    <w:p w14:paraId="53209960" w14:textId="77777777" w:rsidR="00B80651" w:rsidRPr="00F87AC8" w:rsidRDefault="00B80651">
      <w:pPr>
        <w:rPr>
          <w:lang w:val="es-ES"/>
        </w:rPr>
      </w:pPr>
    </w:p>
    <w:p w14:paraId="24A8CE7E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A-07 · Certificación sobre deportistas femeninas acreditadas</w:t>
      </w:r>
    </w:p>
    <w:p w14:paraId="7B0690B6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t>Aplicación: Bloque A · A2.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17E3F93C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45EA8742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153D374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El porcentaje de deportistas femeninas acreditadas en la temporada de referencia.</w:t>
            </w:r>
          </w:p>
        </w:tc>
      </w:tr>
      <w:tr w:rsidR="00B80651" w:rsidRPr="00F87AC8" w14:paraId="035ECEBA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FDD4273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Contenido mínimo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064AEC7B" w14:textId="77777777" w:rsidR="00B80651" w:rsidRPr="00065E38" w:rsidRDefault="006D4E6D">
            <w:pPr>
              <w:spacing w:after="0"/>
              <w:rPr>
                <w:lang w:val="pt-PT"/>
              </w:rPr>
            </w:pPr>
            <w:r w:rsidRPr="00065E38">
              <w:rPr>
                <w:sz w:val="24"/>
                <w:lang w:val="pt-PT"/>
              </w:rPr>
              <w:t>Número total de deportistas acreditadas y número de deportistas femeninas.</w:t>
            </w:r>
          </w:p>
        </w:tc>
      </w:tr>
    </w:tbl>
    <w:p w14:paraId="672D7735" w14:textId="77777777" w:rsidR="00B80651" w:rsidRPr="00065E38" w:rsidRDefault="00B80651">
      <w:pPr>
        <w:rPr>
          <w:lang w:val="pt-PT"/>
        </w:rPr>
      </w:pPr>
    </w:p>
    <w:tbl>
      <w:tblPr>
        <w:tblW w:w="0" w:type="auto"/>
        <w:jc w:val="center"/>
        <w:tblBorders>
          <w:top w:val="single" w:sz="8" w:space="0" w:color="B8C9D3"/>
          <w:left w:val="single" w:sz="8" w:space="0" w:color="B8C9D3"/>
          <w:bottom w:val="single" w:sz="8" w:space="0" w:color="B8C9D3"/>
          <w:right w:val="single" w:sz="8" w:space="0" w:color="B8C9D3"/>
          <w:insideH w:val="single" w:sz="8" w:space="0" w:color="B8C9D3"/>
          <w:insideV w:val="single" w:sz="8" w:space="0" w:color="B8C9D3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7773B562" w14:textId="77777777">
        <w:trPr>
          <w:jc w:val="center"/>
        </w:trPr>
        <w:tc>
          <w:tcPr>
            <w:tcW w:w="9972" w:type="dxa"/>
            <w:shd w:val="clear" w:color="auto" w:fill="FBFCFD"/>
            <w:tcMar>
              <w:top w:w="150" w:type="dxa"/>
              <w:left w:w="140" w:type="dxa"/>
              <w:bottom w:w="150" w:type="dxa"/>
              <w:right w:w="140" w:type="dxa"/>
            </w:tcMar>
          </w:tcPr>
          <w:p w14:paraId="56430A96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Modelo orientativo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64FA10A1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La entidad [___] CERTIFICA que, en la temporada [___]:</w:t>
            </w:r>
          </w:p>
          <w:p w14:paraId="685CDF28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Número total de deportistas acreditadas en el proyecto o entidad: [___].</w:t>
            </w:r>
          </w:p>
          <w:p w14:paraId="4DE9E63C" w14:textId="77777777" w:rsidR="00B80651" w:rsidRPr="00065E38" w:rsidRDefault="006D4E6D">
            <w:pPr>
              <w:spacing w:after="40"/>
              <w:rPr>
                <w:lang w:val="pt-PT"/>
              </w:rPr>
            </w:pPr>
            <w:r w:rsidRPr="00065E38">
              <w:rPr>
                <w:lang w:val="pt-PT"/>
              </w:rPr>
              <w:t>• Número de deportistas femeninas acreditadas: [___].</w:t>
            </w:r>
          </w:p>
          <w:p w14:paraId="21326A6F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Porcentaje de deportistas femeninas: [___] %.</w:t>
            </w:r>
          </w:p>
          <w:p w14:paraId="2629E79D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lastRenderedPageBreak/>
              <w:t>Sistema utilizado para el cómputo: [licencias / relación nominal / otro].</w:t>
            </w:r>
          </w:p>
          <w:p w14:paraId="30A729DC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Evidencia de soporte: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  <w:p w14:paraId="17FD9CC3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Secretaría / Federación / V.º B.º Presidencia.</w:t>
            </w:r>
          </w:p>
        </w:tc>
      </w:tr>
    </w:tbl>
    <w:p w14:paraId="2D027AEC" w14:textId="77777777" w:rsidR="00B80651" w:rsidRPr="00F87AC8" w:rsidRDefault="00B80651">
      <w:pPr>
        <w:rPr>
          <w:lang w:val="es-ES"/>
        </w:rPr>
      </w:pPr>
    </w:p>
    <w:p w14:paraId="53326F0C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A-08 · Certificación de implantación en València y uso de instalaciones</w:t>
      </w:r>
    </w:p>
    <w:p w14:paraId="50DB0BDB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t>Aplicación: Bloque A · A3.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7B66F415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E62AAFE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2A46DBB2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Antigüedad, actividad continuada en València, base de participantes domiciliada en València y uso regular de instalaciones públicas.</w:t>
            </w:r>
          </w:p>
        </w:tc>
      </w:tr>
      <w:tr w:rsidR="00B80651" w:rsidRPr="00F87AC8" w14:paraId="4E5CB4AF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7AEC137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Contenido mínimo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463730EC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Resumen de años de actividad, porcentaje de base en València y espacios utilizados.</w:t>
            </w:r>
          </w:p>
        </w:tc>
      </w:tr>
    </w:tbl>
    <w:p w14:paraId="558C8D71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B8C9D3"/>
          <w:left w:val="single" w:sz="8" w:space="0" w:color="B8C9D3"/>
          <w:bottom w:val="single" w:sz="8" w:space="0" w:color="B8C9D3"/>
          <w:right w:val="single" w:sz="8" w:space="0" w:color="B8C9D3"/>
          <w:insideH w:val="single" w:sz="8" w:space="0" w:color="B8C9D3"/>
          <w:insideV w:val="single" w:sz="8" w:space="0" w:color="B8C9D3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42E85E06" w14:textId="77777777">
        <w:trPr>
          <w:jc w:val="center"/>
        </w:trPr>
        <w:tc>
          <w:tcPr>
            <w:tcW w:w="9972" w:type="dxa"/>
            <w:shd w:val="clear" w:color="auto" w:fill="FBFCFD"/>
            <w:tcMar>
              <w:top w:w="150" w:type="dxa"/>
              <w:left w:w="140" w:type="dxa"/>
              <w:bottom w:w="150" w:type="dxa"/>
              <w:right w:w="140" w:type="dxa"/>
            </w:tcMar>
          </w:tcPr>
          <w:p w14:paraId="0C1B0929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Modelo orientativo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043B2CF6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1. Antigüedad registral de la entidad: [___] años. Documento de respaldo: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  <w:p w14:paraId="6D387C48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2. Actividad continuada en València durante los últimos cuatro años:</w:t>
            </w:r>
          </w:p>
          <w:p w14:paraId="2B04C8B9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Año 1: [actividad / memoria / licencia / inscripción].</w:t>
            </w:r>
          </w:p>
          <w:p w14:paraId="719530B4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Año 2: [___].</w:t>
            </w:r>
          </w:p>
          <w:p w14:paraId="037A5EE2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Año 3: [___].</w:t>
            </w:r>
          </w:p>
          <w:p w14:paraId="0896B063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Año 4: [___].</w:t>
            </w:r>
          </w:p>
          <w:p w14:paraId="17F986DB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3. Participantes o licencias domiciliadas en València: [___] sobre un total de [___] ([___] %).</w:t>
            </w:r>
          </w:p>
          <w:p w14:paraId="5AB73E92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4. Instalaciones deportivas municipales utilizadas de forma regular: [___]. Horarios o autorización: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</w:tc>
      </w:tr>
    </w:tbl>
    <w:p w14:paraId="676BF71A" w14:textId="77777777" w:rsidR="00B80651" w:rsidRPr="00F87AC8" w:rsidRDefault="00B80651">
      <w:pPr>
        <w:rPr>
          <w:lang w:val="es-ES"/>
        </w:rPr>
      </w:pPr>
    </w:p>
    <w:p w14:paraId="33F38201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A-09 · Ficha de comunicación, bilingüismo y accesibilidad comunicativa</w:t>
      </w:r>
    </w:p>
    <w:p w14:paraId="1FCF26E0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t>Aplicación: Bloque A · A4.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70A52A4D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69130FED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B56EBEA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Canales activos, responsable de comunicación, bilingüismo y medidas de accesibilidad comunicativa.</w:t>
            </w:r>
          </w:p>
        </w:tc>
      </w:tr>
      <w:tr w:rsidR="00B80651" w:rsidRPr="00F87AC8" w14:paraId="48772F58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0B54B1F4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Contenido mínimo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4B3B995C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Relación de canales, periodicidad, uso de castellano/valenciano y pruebas de accesibilidad comunicativa.</w:t>
            </w:r>
          </w:p>
        </w:tc>
      </w:tr>
    </w:tbl>
    <w:p w14:paraId="1F602367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B8C9D3"/>
          <w:left w:val="single" w:sz="8" w:space="0" w:color="B8C9D3"/>
          <w:bottom w:val="single" w:sz="8" w:space="0" w:color="B8C9D3"/>
          <w:right w:val="single" w:sz="8" w:space="0" w:color="B8C9D3"/>
          <w:insideH w:val="single" w:sz="8" w:space="0" w:color="B8C9D3"/>
          <w:insideV w:val="single" w:sz="8" w:space="0" w:color="B8C9D3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0513C815" w14:textId="77777777">
        <w:trPr>
          <w:jc w:val="center"/>
        </w:trPr>
        <w:tc>
          <w:tcPr>
            <w:tcW w:w="9972" w:type="dxa"/>
            <w:shd w:val="clear" w:color="auto" w:fill="FBFCFD"/>
            <w:tcMar>
              <w:top w:w="150" w:type="dxa"/>
              <w:left w:w="140" w:type="dxa"/>
              <w:bottom w:w="150" w:type="dxa"/>
              <w:right w:w="140" w:type="dxa"/>
            </w:tcMar>
          </w:tcPr>
          <w:p w14:paraId="463AF77E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lastRenderedPageBreak/>
              <w:t>Modelo orientativo de ficha general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5F3564C7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Responsable de comunicación: [nombre y fecha de designación].</w:t>
            </w:r>
          </w:p>
          <w:p w14:paraId="1E68157D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Canales institucionales activos: [web] [Facebook] [Instagram] [YouTube] [otros].</w:t>
            </w:r>
          </w:p>
          <w:p w14:paraId="1A0D252B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Periodicidad de publicación o plan básico anual: [___].</w:t>
            </w:r>
          </w:p>
          <w:p w14:paraId="0557A469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Bilingüismo: [interno / externo / ambos].</w:t>
            </w:r>
          </w:p>
          <w:p w14:paraId="0E4B160E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Medidas de accesibilidad comunicativa acreditadas:</w:t>
            </w:r>
          </w:p>
          <w:p w14:paraId="7199DC9E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Subtitulado en audiovisuales: [sí/no] · evidencia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  <w:p w14:paraId="36B188D1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ALT o descripción de imágenes: [sí/no] · evidencia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  <w:p w14:paraId="53DA97A9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Documento en lectura fácil o formato accesible: [sí/no] · evidencia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  <w:p w14:paraId="03F91127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Pictogramas o infografía accesible: [sí/no] · evidencia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</w:tc>
      </w:tr>
    </w:tbl>
    <w:p w14:paraId="62EF88F8" w14:textId="77777777" w:rsidR="00B80651" w:rsidRPr="00F87AC8" w:rsidRDefault="00B80651">
      <w:pPr>
        <w:rPr>
          <w:lang w:val="es-ES"/>
        </w:rPr>
      </w:pPr>
    </w:p>
    <w:p w14:paraId="1A668CE7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A-09.1 · Declaración de formato accesible / lectura fácil</w:t>
      </w:r>
    </w:p>
    <w:p w14:paraId="6B384897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t>Aplicación: Bloque A · A4.D3.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2534A00D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6945BE6A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3A6E890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Que el documento aportado o la URL indicada se ha elaborado en formato accesible o lectura fácil.</w:t>
            </w:r>
          </w:p>
        </w:tc>
      </w:tr>
      <w:tr w:rsidR="00B80651" w:rsidRPr="00F87AC8" w14:paraId="67B7D68B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6EECCDFD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Contenido mínimo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0DA756C1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Título del documento, formato, canal de publicación y breve explicación de las medidas de accesibilidad usadas.</w:t>
            </w:r>
          </w:p>
        </w:tc>
      </w:tr>
    </w:tbl>
    <w:p w14:paraId="12AE87B0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B8C9D3"/>
          <w:left w:val="single" w:sz="8" w:space="0" w:color="B8C9D3"/>
          <w:bottom w:val="single" w:sz="8" w:space="0" w:color="B8C9D3"/>
          <w:right w:val="single" w:sz="8" w:space="0" w:color="B8C9D3"/>
          <w:insideH w:val="single" w:sz="8" w:space="0" w:color="B8C9D3"/>
          <w:insideV w:val="single" w:sz="8" w:space="0" w:color="B8C9D3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5C775DD9" w14:textId="77777777">
        <w:trPr>
          <w:jc w:val="center"/>
        </w:trPr>
        <w:tc>
          <w:tcPr>
            <w:tcW w:w="9972" w:type="dxa"/>
            <w:shd w:val="clear" w:color="auto" w:fill="FBFCFD"/>
            <w:tcMar>
              <w:top w:w="150" w:type="dxa"/>
              <w:left w:w="140" w:type="dxa"/>
              <w:bottom w:w="150" w:type="dxa"/>
              <w:right w:w="140" w:type="dxa"/>
            </w:tcMar>
          </w:tcPr>
          <w:p w14:paraId="4C9821B6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Modelo de declaración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0352147E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La entidad [___] DECLARA que el documento titulado [___], aportado como evidencia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 o disponible en la URL [___], se ha elaborado en formato accesible.</w:t>
            </w:r>
          </w:p>
          <w:p w14:paraId="7EE8E349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Medidas aplicadas:</w:t>
            </w:r>
          </w:p>
          <w:p w14:paraId="47646C98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lenguaje claro y frases cortas;</w:t>
            </w:r>
          </w:p>
          <w:p w14:paraId="72A6E466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tipografía legible y tamaño ampliado;</w:t>
            </w:r>
          </w:p>
          <w:p w14:paraId="07950D73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organización por preguntas o apartados breves;</w:t>
            </w:r>
          </w:p>
          <w:p w14:paraId="7C31B9EF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apoyo visual cuando procede;</w:t>
            </w:r>
          </w:p>
          <w:p w14:paraId="1AB6F8C4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revisión interna de comprensión.</w:t>
            </w:r>
          </w:p>
          <w:p w14:paraId="7872431A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Fecha de elaboración o actualización: [___].</w:t>
            </w:r>
          </w:p>
          <w:p w14:paraId="52853CB9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Persona responsable: [___].</w:t>
            </w:r>
          </w:p>
        </w:tc>
      </w:tr>
    </w:tbl>
    <w:p w14:paraId="6A582319" w14:textId="77777777" w:rsidR="00B80651" w:rsidRPr="00F87AC8" w:rsidRDefault="00B80651">
      <w:pPr>
        <w:rPr>
          <w:lang w:val="es-ES"/>
        </w:rPr>
      </w:pPr>
    </w:p>
    <w:p w14:paraId="52476B0B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A-09.2 · Ejemplo orientativo de documento informativo en lectura fácil</w:t>
      </w:r>
    </w:p>
    <w:p w14:paraId="18E27398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lastRenderedPageBreak/>
        <w:t>Aplicación: Modelo de apoyo para A4.D3.</w:t>
      </w:r>
    </w:p>
    <w:tbl>
      <w:tblPr>
        <w:tblW w:w="0" w:type="auto"/>
        <w:jc w:val="center"/>
        <w:tblBorders>
          <w:top w:val="single" w:sz="8" w:space="0" w:color="C9DCE4"/>
          <w:left w:val="single" w:sz="8" w:space="0" w:color="C9DCE4"/>
          <w:bottom w:val="single" w:sz="8" w:space="0" w:color="C9DCE4"/>
          <w:right w:val="single" w:sz="8" w:space="0" w:color="C9DCE4"/>
          <w:insideH w:val="single" w:sz="8" w:space="0" w:color="C9DCE4"/>
          <w:insideV w:val="single" w:sz="8" w:space="0" w:color="C9DCE4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0714DEA0" w14:textId="77777777">
        <w:trPr>
          <w:jc w:val="center"/>
        </w:trPr>
        <w:tc>
          <w:tcPr>
            <w:tcW w:w="9972" w:type="dxa"/>
            <w:shd w:val="clear" w:color="auto" w:fill="FFF7E8"/>
            <w:tcMar>
              <w:top w:w="120" w:type="dxa"/>
              <w:left w:w="130" w:type="dxa"/>
              <w:bottom w:w="120" w:type="dxa"/>
              <w:right w:w="130" w:type="dxa"/>
            </w:tcMar>
          </w:tcPr>
          <w:p w14:paraId="42794597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Este ejemplo puede adaptarse al proyecto real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416F949C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lang w:val="es-ES"/>
              </w:rPr>
              <w:t>• Conviene usar frases cortas, una idea por línea y títulos muy visibles.</w:t>
            </w:r>
          </w:p>
          <w:p w14:paraId="70A50DF2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lang w:val="es-ES"/>
              </w:rPr>
              <w:t>• La información importante debe aparecer al principio: qué es, para quién, cuándo, dónde y cómo pedir ayuda.</w:t>
            </w:r>
          </w:p>
        </w:tc>
      </w:tr>
    </w:tbl>
    <w:p w14:paraId="46AD4E35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B8C9D3"/>
          <w:left w:val="single" w:sz="8" w:space="0" w:color="B8C9D3"/>
          <w:bottom w:val="single" w:sz="8" w:space="0" w:color="B8C9D3"/>
          <w:right w:val="single" w:sz="8" w:space="0" w:color="B8C9D3"/>
          <w:insideH w:val="single" w:sz="8" w:space="0" w:color="B8C9D3"/>
          <w:insideV w:val="single" w:sz="8" w:space="0" w:color="B8C9D3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7ED303DF" w14:textId="77777777">
        <w:trPr>
          <w:jc w:val="center"/>
        </w:trPr>
        <w:tc>
          <w:tcPr>
            <w:tcW w:w="9972" w:type="dxa"/>
            <w:shd w:val="clear" w:color="auto" w:fill="FBFCFD"/>
            <w:tcMar>
              <w:top w:w="150" w:type="dxa"/>
              <w:left w:w="140" w:type="dxa"/>
              <w:bottom w:w="150" w:type="dxa"/>
              <w:right w:w="140" w:type="dxa"/>
            </w:tcMar>
          </w:tcPr>
          <w:p w14:paraId="019E15EF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Modelo breve en lectura fácil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28BC1AA9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TÍTULO: ACTIVIDAD DEPORTIVA ADAPTADA</w:t>
            </w:r>
          </w:p>
          <w:p w14:paraId="53579F02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¿Qué es?</w:t>
            </w:r>
          </w:p>
          <w:p w14:paraId="637BFE5B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Es una actividad deportiva para personas con discapacidad.</w:t>
            </w:r>
          </w:p>
          <w:p w14:paraId="26D9DD80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Sirve para hacer ejercicio, aprender y disfrutar en grupo.</w:t>
            </w:r>
          </w:p>
          <w:p w14:paraId="0F133552" w14:textId="77777777" w:rsidR="00B80651" w:rsidRPr="00F87AC8" w:rsidRDefault="00B80651">
            <w:pPr>
              <w:spacing w:after="40"/>
              <w:rPr>
                <w:lang w:val="es-ES"/>
              </w:rPr>
            </w:pPr>
          </w:p>
          <w:p w14:paraId="6EF138A5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¿Quién puede participar?</w:t>
            </w:r>
          </w:p>
          <w:p w14:paraId="3716F213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Pueden participar personas inscritas en el proyecto [nombre].</w:t>
            </w:r>
          </w:p>
          <w:p w14:paraId="06519E8B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Si necesitas apoyo, la entidad te ayudará.</w:t>
            </w:r>
          </w:p>
          <w:p w14:paraId="043BF398" w14:textId="77777777" w:rsidR="00B80651" w:rsidRPr="00F87AC8" w:rsidRDefault="00B80651">
            <w:pPr>
              <w:spacing w:after="40"/>
              <w:rPr>
                <w:lang w:val="es-ES"/>
              </w:rPr>
            </w:pPr>
          </w:p>
          <w:p w14:paraId="0AFCD16F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¿Cuándo y dónde?</w:t>
            </w:r>
          </w:p>
          <w:p w14:paraId="1FFB402E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Los entrenamientos son los [días] de [hora] a [hora].</w:t>
            </w:r>
          </w:p>
          <w:p w14:paraId="04D9E8AD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La actividad se hace en [instalación].</w:t>
            </w:r>
          </w:p>
          <w:p w14:paraId="36BFDEA9" w14:textId="77777777" w:rsidR="00B80651" w:rsidRPr="00F87AC8" w:rsidRDefault="00B80651">
            <w:pPr>
              <w:spacing w:after="40"/>
              <w:rPr>
                <w:lang w:val="es-ES"/>
              </w:rPr>
            </w:pPr>
          </w:p>
          <w:p w14:paraId="79CDBA81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¿Qué apoyo hay?</w:t>
            </w:r>
          </w:p>
          <w:p w14:paraId="6478E125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Hay personal técnico.</w:t>
            </w:r>
          </w:p>
          <w:p w14:paraId="0C623311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Hay material adaptado.</w:t>
            </w:r>
          </w:p>
          <w:p w14:paraId="2E4DD8DC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Hay ayuda para entender las instrucciones.</w:t>
            </w:r>
          </w:p>
          <w:p w14:paraId="7B8546E9" w14:textId="77777777" w:rsidR="00B80651" w:rsidRPr="00F87AC8" w:rsidRDefault="00B80651">
            <w:pPr>
              <w:spacing w:after="40"/>
              <w:rPr>
                <w:lang w:val="es-ES"/>
              </w:rPr>
            </w:pPr>
          </w:p>
          <w:p w14:paraId="42FE546D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¿Cómo pedir información?</w:t>
            </w:r>
          </w:p>
          <w:p w14:paraId="31F9B623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Teléfono: [___]</w:t>
            </w:r>
          </w:p>
          <w:p w14:paraId="53CD1CB4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Correo electrónico: [___]</w:t>
            </w:r>
          </w:p>
        </w:tc>
      </w:tr>
    </w:tbl>
    <w:p w14:paraId="00488417" w14:textId="77777777" w:rsidR="00B80651" w:rsidRPr="00F87AC8" w:rsidRDefault="00B80651">
      <w:pPr>
        <w:rPr>
          <w:lang w:val="es-ES"/>
        </w:rPr>
      </w:pPr>
    </w:p>
    <w:p w14:paraId="7900266A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A-09.3 · Plantilla para pictogramas o infografía accesible</w:t>
      </w:r>
    </w:p>
    <w:p w14:paraId="15CEBC54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lastRenderedPageBreak/>
        <w:t>Aplicación: Bloque A · A4.D4.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1F4AD998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71BA221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A27ADFF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La adaptación de contenidos para facilitar la comprensión mediante apoyo visual.</w:t>
            </w:r>
          </w:p>
        </w:tc>
      </w:tr>
      <w:tr w:rsidR="00B80651" w:rsidRPr="00F87AC8" w14:paraId="6566AFFF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58A5A6A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Contenido mínimo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7BB3ED7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Secuencia visual simple, mensaje claro y canal donde se difunde.</w:t>
            </w:r>
          </w:p>
        </w:tc>
      </w:tr>
    </w:tbl>
    <w:p w14:paraId="2F7AA713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C9DCE4"/>
          <w:left w:val="single" w:sz="8" w:space="0" w:color="C9DCE4"/>
          <w:bottom w:val="single" w:sz="8" w:space="0" w:color="C9DCE4"/>
          <w:right w:val="single" w:sz="8" w:space="0" w:color="C9DCE4"/>
          <w:insideH w:val="single" w:sz="8" w:space="0" w:color="C9DCE4"/>
          <w:insideV w:val="single" w:sz="8" w:space="0" w:color="C9DCE4"/>
        </w:tblBorders>
        <w:tblLayout w:type="fixed"/>
        <w:tblLook w:val="04A0" w:firstRow="1" w:lastRow="0" w:firstColumn="1" w:lastColumn="0" w:noHBand="0" w:noVBand="1"/>
      </w:tblPr>
      <w:tblGrid>
        <w:gridCol w:w="3324"/>
        <w:gridCol w:w="3324"/>
        <w:gridCol w:w="3324"/>
      </w:tblGrid>
      <w:tr w:rsidR="00B80651" w:rsidRPr="00F87AC8" w14:paraId="15A23D04" w14:textId="77777777">
        <w:trPr>
          <w:jc w:val="center"/>
        </w:trPr>
        <w:tc>
          <w:tcPr>
            <w:tcW w:w="3324" w:type="dxa"/>
            <w:shd w:val="clear" w:color="auto" w:fill="EAF4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84ACA" w14:textId="77777777" w:rsidR="00B80651" w:rsidRPr="00F87AC8" w:rsidRDefault="006D4E6D">
            <w:pPr>
              <w:jc w:val="center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Paso</w:t>
            </w:r>
          </w:p>
        </w:tc>
        <w:tc>
          <w:tcPr>
            <w:tcW w:w="3324" w:type="dxa"/>
            <w:shd w:val="clear" w:color="auto" w:fill="EAF4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9D46B" w14:textId="77777777" w:rsidR="00B80651" w:rsidRPr="00F87AC8" w:rsidRDefault="006D4E6D">
            <w:pPr>
              <w:jc w:val="center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Mensaje claro</w:t>
            </w:r>
          </w:p>
        </w:tc>
        <w:tc>
          <w:tcPr>
            <w:tcW w:w="3324" w:type="dxa"/>
            <w:shd w:val="clear" w:color="auto" w:fill="EAF4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6C6B8" w14:textId="77777777" w:rsidR="00B80651" w:rsidRPr="00F87AC8" w:rsidRDefault="006D4E6D">
            <w:pPr>
              <w:jc w:val="center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Pictograma / apoyo visual</w:t>
            </w:r>
          </w:p>
        </w:tc>
      </w:tr>
      <w:tr w:rsidR="00B80651" w:rsidRPr="00F87AC8" w14:paraId="70EF9A72" w14:textId="77777777">
        <w:trPr>
          <w:jc w:val="center"/>
        </w:trPr>
        <w:tc>
          <w:tcPr>
            <w:tcW w:w="332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B7076" w14:textId="77777777" w:rsidR="00B80651" w:rsidRPr="00F87AC8" w:rsidRDefault="006D4E6D">
            <w:pPr>
              <w:jc w:val="center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1. Llegada</w:t>
            </w:r>
          </w:p>
        </w:tc>
        <w:tc>
          <w:tcPr>
            <w:tcW w:w="332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62693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Llega a la instalación y avisa al monitor o monitora.</w:t>
            </w:r>
          </w:p>
        </w:tc>
        <w:tc>
          <w:tcPr>
            <w:tcW w:w="332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2A8B8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Insertar pictograma o icono de llegada.</w:t>
            </w:r>
          </w:p>
        </w:tc>
      </w:tr>
      <w:tr w:rsidR="00B80651" w:rsidRPr="00F87AC8" w14:paraId="7F5FB6A2" w14:textId="77777777">
        <w:trPr>
          <w:jc w:val="center"/>
        </w:trPr>
        <w:tc>
          <w:tcPr>
            <w:tcW w:w="332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4EE24" w14:textId="77777777" w:rsidR="00B80651" w:rsidRPr="00F87AC8" w:rsidRDefault="006D4E6D">
            <w:pPr>
              <w:jc w:val="center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2. Actividad</w:t>
            </w:r>
          </w:p>
        </w:tc>
        <w:tc>
          <w:tcPr>
            <w:tcW w:w="332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0B61D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Sigue la actividad con el apoyo que necesites.</w:t>
            </w:r>
          </w:p>
        </w:tc>
        <w:tc>
          <w:tcPr>
            <w:tcW w:w="332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76AF9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Insertar pictograma o icono de actividad.</w:t>
            </w:r>
          </w:p>
        </w:tc>
      </w:tr>
      <w:tr w:rsidR="00B80651" w:rsidRPr="00F87AC8" w14:paraId="6F895FC2" w14:textId="77777777">
        <w:trPr>
          <w:jc w:val="center"/>
        </w:trPr>
        <w:tc>
          <w:tcPr>
            <w:tcW w:w="332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E5F83" w14:textId="77777777" w:rsidR="00B80651" w:rsidRPr="00F87AC8" w:rsidRDefault="006D4E6D">
            <w:pPr>
              <w:jc w:val="center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3. Vuelta</w:t>
            </w:r>
          </w:p>
        </w:tc>
        <w:tc>
          <w:tcPr>
            <w:tcW w:w="332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2E566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Al terminar, recoge el material y vuelve con tu grupo.</w:t>
            </w:r>
          </w:p>
        </w:tc>
        <w:tc>
          <w:tcPr>
            <w:tcW w:w="332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77ED4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Insertar pictograma o icono de salida.</w:t>
            </w:r>
          </w:p>
        </w:tc>
      </w:tr>
    </w:tbl>
    <w:p w14:paraId="042B8007" w14:textId="77777777" w:rsidR="00B80651" w:rsidRPr="00F87AC8" w:rsidRDefault="00B80651">
      <w:pPr>
        <w:rPr>
          <w:lang w:val="es-ES"/>
        </w:rPr>
      </w:pPr>
    </w:p>
    <w:p w14:paraId="13DB4B43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A-10 · Ficha de voluntariado deportivo y responsabilidad social</w:t>
      </w:r>
    </w:p>
    <w:p w14:paraId="5EE2FE16" w14:textId="77777777" w:rsidR="00B80651" w:rsidRPr="00F87AC8" w:rsidRDefault="006D4E6D">
      <w:pPr>
        <w:rPr>
          <w:lang w:val="es-ES"/>
        </w:rPr>
      </w:pPr>
      <w:r w:rsidRPr="00F87AC8">
        <w:rPr>
          <w:u w:val="single"/>
          <w:lang w:val="es-ES"/>
        </w:rPr>
        <w:t xml:space="preserve">Nota de protección de datos: cuando este modelo o sus anexos incorporen datos personales de terceras personas, deberá incluirse la cláusula de información previa a terceras personas; y cuando la identificación nominal no resulte imprescindible, la información deberá presentarse de forma agregada, anonimizada o </w:t>
      </w:r>
      <w:proofErr w:type="spellStart"/>
      <w:r w:rsidRPr="00F87AC8">
        <w:rPr>
          <w:u w:val="single"/>
          <w:lang w:val="es-ES"/>
        </w:rPr>
        <w:t>seudonimizada</w:t>
      </w:r>
      <w:proofErr w:type="spellEnd"/>
      <w:r w:rsidRPr="00F87AC8">
        <w:rPr>
          <w:u w:val="single"/>
          <w:lang w:val="es-ES"/>
        </w:rPr>
        <w:t>.</w:t>
      </w:r>
    </w:p>
    <w:p w14:paraId="453A8D66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t>Aplicación: Bloque A · A5.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76AB19AC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24F621C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6A73C720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La existencia de voluntariado activo, coordinación, plan o protocolo, registro y medidas de gestión.</w:t>
            </w:r>
          </w:p>
        </w:tc>
      </w:tr>
      <w:tr w:rsidR="00B80651" w:rsidRPr="00F87AC8" w14:paraId="0F6A3573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D04CFC7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Contenido mínimo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CA3B52C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Número de personas voluntarias, coordinación, registro, formación y medidas de protección y seguimiento.</w:t>
            </w:r>
          </w:p>
        </w:tc>
      </w:tr>
    </w:tbl>
    <w:p w14:paraId="789135CB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B8C9D3"/>
          <w:left w:val="single" w:sz="8" w:space="0" w:color="B8C9D3"/>
          <w:bottom w:val="single" w:sz="8" w:space="0" w:color="B8C9D3"/>
          <w:right w:val="single" w:sz="8" w:space="0" w:color="B8C9D3"/>
          <w:insideH w:val="single" w:sz="8" w:space="0" w:color="B8C9D3"/>
          <w:insideV w:val="single" w:sz="8" w:space="0" w:color="B8C9D3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0ABCE212" w14:textId="77777777">
        <w:trPr>
          <w:jc w:val="center"/>
        </w:trPr>
        <w:tc>
          <w:tcPr>
            <w:tcW w:w="9972" w:type="dxa"/>
            <w:shd w:val="clear" w:color="auto" w:fill="FBFCFD"/>
            <w:tcMar>
              <w:top w:w="150" w:type="dxa"/>
              <w:left w:w="140" w:type="dxa"/>
              <w:bottom w:w="150" w:type="dxa"/>
              <w:right w:w="140" w:type="dxa"/>
            </w:tcMar>
          </w:tcPr>
          <w:p w14:paraId="75C9B5B6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Modelo orientativo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564D08D1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Coordinación de voluntariado: [nombre / cargo / fecha de designación].</w:t>
            </w:r>
          </w:p>
          <w:p w14:paraId="645823F3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Número de personas voluntarias activas: [___].</w:t>
            </w:r>
          </w:p>
          <w:p w14:paraId="2467FBF1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La entidad dispone de plan o protocolo de voluntariado: [sí/no]. Evidencia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  <w:p w14:paraId="44391E26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lastRenderedPageBreak/>
              <w:t>Inscripción o registro como entidad de voluntariado, cuando proceda: [sí/no]. Evidencia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  <w:p w14:paraId="5E466A39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Medidas de gestión implantadas:</w:t>
            </w:r>
          </w:p>
          <w:p w14:paraId="4E66056A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acuerdo de incorporación o registro interno;</w:t>
            </w:r>
          </w:p>
          <w:p w14:paraId="3AEAA540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formación básica;</w:t>
            </w:r>
          </w:p>
          <w:p w14:paraId="56D257BF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control de incidencias;</w:t>
            </w:r>
          </w:p>
          <w:p w14:paraId="5E7D2FDF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medidas de protección de menores, cuando proceda;</w:t>
            </w:r>
          </w:p>
          <w:p w14:paraId="03A27706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coordinación con la Oficina del Voluntariado OAM FDM, si existe.</w:t>
            </w:r>
          </w:p>
        </w:tc>
      </w:tr>
    </w:tbl>
    <w:p w14:paraId="0B398B8F" w14:textId="77777777" w:rsidR="00B80651" w:rsidRPr="00F87AC8" w:rsidRDefault="00B80651">
      <w:pPr>
        <w:rPr>
          <w:lang w:val="es-ES"/>
        </w:rPr>
      </w:pPr>
    </w:p>
    <w:p w14:paraId="39AB9736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A-11 · Certificación de participación en programas del OAM FDM</w:t>
      </w:r>
    </w:p>
    <w:p w14:paraId="06D4B72E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t>Aplicación: Bloque A · A6.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0FD6A84E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29841AE8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4C08FCCA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La participación, colaboración u organización de programas municipales y campañas o compromisos vigentes.</w:t>
            </w:r>
          </w:p>
        </w:tc>
      </w:tr>
      <w:tr w:rsidR="00B80651" w:rsidRPr="00F87AC8" w14:paraId="267DE3CF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903606C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Contenido mínimo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196EFE4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Programa, rol, fecha y evidencia de participación.</w:t>
            </w:r>
          </w:p>
        </w:tc>
      </w:tr>
    </w:tbl>
    <w:p w14:paraId="469937D8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B8C9D3"/>
          <w:left w:val="single" w:sz="8" w:space="0" w:color="B8C9D3"/>
          <w:bottom w:val="single" w:sz="8" w:space="0" w:color="B8C9D3"/>
          <w:right w:val="single" w:sz="8" w:space="0" w:color="B8C9D3"/>
          <w:insideH w:val="single" w:sz="8" w:space="0" w:color="B8C9D3"/>
          <w:insideV w:val="single" w:sz="8" w:space="0" w:color="B8C9D3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32FE63F8" w14:textId="77777777">
        <w:trPr>
          <w:jc w:val="center"/>
        </w:trPr>
        <w:tc>
          <w:tcPr>
            <w:tcW w:w="9972" w:type="dxa"/>
            <w:shd w:val="clear" w:color="auto" w:fill="FBFCFD"/>
            <w:tcMar>
              <w:top w:w="150" w:type="dxa"/>
              <w:left w:w="140" w:type="dxa"/>
              <w:bottom w:w="150" w:type="dxa"/>
              <w:right w:w="140" w:type="dxa"/>
            </w:tcMar>
          </w:tcPr>
          <w:p w14:paraId="7F00236B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Modelo orientativo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435BCACA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Programa municipal / campaña: [___].</w:t>
            </w:r>
          </w:p>
          <w:p w14:paraId="337F7815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Rol de la entidad: [participante / colaboradora / organizadora].</w:t>
            </w:r>
          </w:p>
          <w:p w14:paraId="3C2E8928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Fecha o periodo: [___].</w:t>
            </w:r>
          </w:p>
          <w:p w14:paraId="6050A0F7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Descripción breve de la intervención: [___].</w:t>
            </w:r>
          </w:p>
          <w:p w14:paraId="103C10FB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Evidencia asociada: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  <w:p w14:paraId="6B641A37" w14:textId="77777777" w:rsidR="00B80651" w:rsidRPr="00F87AC8" w:rsidRDefault="00B80651">
            <w:pPr>
              <w:spacing w:after="40"/>
              <w:rPr>
                <w:lang w:val="es-ES"/>
              </w:rPr>
            </w:pPr>
          </w:p>
          <w:p w14:paraId="7A4E902F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Repetir esta ficha o ampliar en tabla cuando la entidad acredite más de un programa.</w:t>
            </w:r>
          </w:p>
        </w:tc>
      </w:tr>
    </w:tbl>
    <w:p w14:paraId="644DF589" w14:textId="77777777" w:rsidR="00B80651" w:rsidRPr="00F87AC8" w:rsidRDefault="00B80651">
      <w:pPr>
        <w:rPr>
          <w:lang w:val="es-ES"/>
        </w:rPr>
      </w:pPr>
    </w:p>
    <w:p w14:paraId="1DD17DCF" w14:textId="77777777" w:rsidR="00B80651" w:rsidRPr="00F87AC8" w:rsidRDefault="006D4E6D">
      <w:pPr>
        <w:keepNext/>
        <w:keepLines/>
        <w:shd w:val="clear" w:color="auto" w:fill="245A70"/>
        <w:spacing w:before="200" w:after="80"/>
        <w:rPr>
          <w:lang w:val="es-ES"/>
        </w:rPr>
      </w:pPr>
      <w:r w:rsidRPr="00F87AC8">
        <w:rPr>
          <w:b/>
          <w:color w:val="FFFFFF"/>
          <w:sz w:val="30"/>
          <w:lang w:val="es-ES"/>
        </w:rPr>
        <w:t xml:space="preserve">  4. Modelos del Bloque B · Proyecto</w:t>
      </w:r>
    </w:p>
    <w:p w14:paraId="08D43D67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B-01 · Declaración responsable de veracidad del Bloque B</w:t>
      </w:r>
    </w:p>
    <w:p w14:paraId="51444BAB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t>Aplicación: Todas las solicitudes del ámbito DD.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07A7AE78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4417C240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E83F700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Que los datos del proyecto y sus anexos son veraces.</w:t>
            </w:r>
          </w:p>
        </w:tc>
      </w:tr>
      <w:tr w:rsidR="00B80651" w:rsidRPr="00F87AC8" w14:paraId="11E34126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46DCE18C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conviene adjuntar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22C59B4B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La declaración firmada por la entidad.</w:t>
            </w:r>
          </w:p>
        </w:tc>
      </w:tr>
    </w:tbl>
    <w:p w14:paraId="56470B6C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B8C9D3"/>
          <w:left w:val="single" w:sz="8" w:space="0" w:color="B8C9D3"/>
          <w:bottom w:val="single" w:sz="8" w:space="0" w:color="B8C9D3"/>
          <w:right w:val="single" w:sz="8" w:space="0" w:color="B8C9D3"/>
          <w:insideH w:val="single" w:sz="8" w:space="0" w:color="B8C9D3"/>
          <w:insideV w:val="single" w:sz="8" w:space="0" w:color="B8C9D3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26B83E24" w14:textId="77777777">
        <w:trPr>
          <w:jc w:val="center"/>
        </w:trPr>
        <w:tc>
          <w:tcPr>
            <w:tcW w:w="9972" w:type="dxa"/>
            <w:shd w:val="clear" w:color="auto" w:fill="FBFCFD"/>
            <w:tcMar>
              <w:top w:w="150" w:type="dxa"/>
              <w:left w:w="140" w:type="dxa"/>
              <w:bottom w:w="150" w:type="dxa"/>
              <w:right w:w="140" w:type="dxa"/>
            </w:tcMar>
          </w:tcPr>
          <w:p w14:paraId="7E8E060C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lastRenderedPageBreak/>
              <w:t>Modelo orientativo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298AF611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D./</w:t>
            </w:r>
            <w:proofErr w:type="gramStart"/>
            <w:r w:rsidRPr="00F87AC8">
              <w:rPr>
                <w:lang w:val="es-ES"/>
              </w:rPr>
              <w:t>D.ª</w:t>
            </w:r>
            <w:proofErr w:type="gramEnd"/>
            <w:r w:rsidRPr="00F87AC8">
              <w:rPr>
                <w:lang w:val="es-ES"/>
              </w:rPr>
              <w:t xml:space="preserve"> [nombre y cargo], en representación de [entidad], DECLARA RESPONSABLEMENTE que la información incluida en el Bloque B del proyecto [___] es cierta y que la entidad dispone de la documentación acreditativa correspondiente.</w:t>
            </w:r>
          </w:p>
          <w:p w14:paraId="530EBFD1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En [lugar], a [fecha].</w:t>
            </w:r>
          </w:p>
          <w:p w14:paraId="77E1A65D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Firma electrónica / firma y sello.</w:t>
            </w:r>
          </w:p>
        </w:tc>
      </w:tr>
    </w:tbl>
    <w:p w14:paraId="0534A467" w14:textId="77777777" w:rsidR="00B80651" w:rsidRPr="00F87AC8" w:rsidRDefault="00B80651">
      <w:pPr>
        <w:rPr>
          <w:lang w:val="es-ES"/>
        </w:rPr>
      </w:pPr>
    </w:p>
    <w:p w14:paraId="4F93B52B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B-02 · Anexo de personal técnico del proyecto</w:t>
      </w:r>
    </w:p>
    <w:p w14:paraId="709A23D6" w14:textId="77777777" w:rsidR="00B80651" w:rsidRPr="00F87AC8" w:rsidRDefault="006D4E6D">
      <w:pPr>
        <w:rPr>
          <w:lang w:val="es-ES"/>
        </w:rPr>
      </w:pPr>
      <w:r w:rsidRPr="00F87AC8">
        <w:rPr>
          <w:lang w:val="es-ES"/>
        </w:rPr>
        <w:t xml:space="preserve">Nota de protección de datos: cuando este modelo o sus anexos incorporen datos personales de terceras personas, deberá incluirse la cláusula de información previa a terceras personas; y cuando la identificación nominal no resulte imprescindible, la información deberá presentarse de forma agregada, anonimizada o </w:t>
      </w:r>
      <w:proofErr w:type="spellStart"/>
      <w:r w:rsidRPr="00F87AC8">
        <w:rPr>
          <w:lang w:val="es-ES"/>
        </w:rPr>
        <w:t>seudonimizada</w:t>
      </w:r>
      <w:proofErr w:type="spellEnd"/>
      <w:r w:rsidRPr="00F87AC8">
        <w:rPr>
          <w:lang w:val="es-ES"/>
        </w:rPr>
        <w:t>.</w:t>
      </w:r>
    </w:p>
    <w:p w14:paraId="645DB430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t>Aplicación: Bloque B · B.1.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76E27028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9D68168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52F692B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Quién interviene en el proyecto, con qué rol, qué titulación tiene y qué dedicación se asigna.</w:t>
            </w:r>
          </w:p>
        </w:tc>
      </w:tr>
      <w:tr w:rsidR="00B80651" w:rsidRPr="00F87AC8" w14:paraId="3C865D18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67F5B10E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Contenido mínimo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7964FF5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Personal técnico, dirección técnica, apoyo y titulación acreditable.</w:t>
            </w:r>
          </w:p>
        </w:tc>
      </w:tr>
    </w:tbl>
    <w:p w14:paraId="09AE3B90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C9DCE4"/>
          <w:left w:val="single" w:sz="8" w:space="0" w:color="C9DCE4"/>
          <w:bottom w:val="single" w:sz="8" w:space="0" w:color="C9DCE4"/>
          <w:right w:val="single" w:sz="8" w:space="0" w:color="C9DCE4"/>
          <w:insideH w:val="single" w:sz="8" w:space="0" w:color="C9DCE4"/>
          <w:insideV w:val="single" w:sz="8" w:space="0" w:color="C9DCE4"/>
        </w:tblBorders>
        <w:tblLayout w:type="fixed"/>
        <w:tblLook w:val="04A0" w:firstRow="1" w:lastRow="0" w:firstColumn="1" w:lastColumn="0" w:noHBand="0" w:noVBand="1"/>
      </w:tblPr>
      <w:tblGrid>
        <w:gridCol w:w="1662"/>
        <w:gridCol w:w="1662"/>
        <w:gridCol w:w="1662"/>
        <w:gridCol w:w="1662"/>
        <w:gridCol w:w="1662"/>
        <w:gridCol w:w="1662"/>
      </w:tblGrid>
      <w:tr w:rsidR="00B80651" w:rsidRPr="00F87AC8" w14:paraId="1EBD0882" w14:textId="77777777">
        <w:trPr>
          <w:jc w:val="center"/>
        </w:trPr>
        <w:tc>
          <w:tcPr>
            <w:tcW w:w="1662" w:type="dxa"/>
            <w:shd w:val="clear" w:color="auto" w:fill="EAF4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2FAE9E" w14:textId="77777777" w:rsidR="00B80651" w:rsidRPr="00F87AC8" w:rsidRDefault="006D4E6D">
            <w:pPr>
              <w:jc w:val="center"/>
              <w:rPr>
                <w:lang w:val="es-ES"/>
              </w:rPr>
            </w:pPr>
            <w:r w:rsidRPr="00F87AC8">
              <w:rPr>
                <w:b/>
                <w:color w:val="245A70"/>
                <w:sz w:val="23"/>
                <w:lang w:val="es-ES"/>
              </w:rPr>
              <w:t>Nombre y apellidos</w:t>
            </w:r>
          </w:p>
        </w:tc>
        <w:tc>
          <w:tcPr>
            <w:tcW w:w="1662" w:type="dxa"/>
            <w:shd w:val="clear" w:color="auto" w:fill="EAF4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4AE327" w14:textId="77777777" w:rsidR="00B80651" w:rsidRPr="00F87AC8" w:rsidRDefault="006D4E6D">
            <w:pPr>
              <w:jc w:val="center"/>
              <w:rPr>
                <w:lang w:val="es-ES"/>
              </w:rPr>
            </w:pPr>
            <w:r w:rsidRPr="00F87AC8">
              <w:rPr>
                <w:b/>
                <w:color w:val="245A70"/>
                <w:sz w:val="23"/>
                <w:lang w:val="es-ES"/>
              </w:rPr>
              <w:t>Rol en el proyecto</w:t>
            </w:r>
          </w:p>
        </w:tc>
        <w:tc>
          <w:tcPr>
            <w:tcW w:w="1662" w:type="dxa"/>
            <w:shd w:val="clear" w:color="auto" w:fill="EAF4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F91D77" w14:textId="77777777" w:rsidR="00B80651" w:rsidRPr="00F87AC8" w:rsidRDefault="006D4E6D">
            <w:pPr>
              <w:jc w:val="center"/>
              <w:rPr>
                <w:lang w:val="es-ES"/>
              </w:rPr>
            </w:pPr>
            <w:r w:rsidRPr="00F87AC8">
              <w:rPr>
                <w:b/>
                <w:color w:val="245A70"/>
                <w:sz w:val="23"/>
                <w:lang w:val="es-ES"/>
              </w:rPr>
              <w:t>Titulación</w:t>
            </w:r>
          </w:p>
        </w:tc>
        <w:tc>
          <w:tcPr>
            <w:tcW w:w="1662" w:type="dxa"/>
            <w:shd w:val="clear" w:color="auto" w:fill="EAF4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EC5751" w14:textId="77777777" w:rsidR="00B80651" w:rsidRPr="00F87AC8" w:rsidRDefault="006D4E6D">
            <w:pPr>
              <w:jc w:val="center"/>
              <w:rPr>
                <w:lang w:val="es-ES"/>
              </w:rPr>
            </w:pPr>
            <w:r w:rsidRPr="00F87AC8">
              <w:rPr>
                <w:b/>
                <w:color w:val="245A70"/>
                <w:sz w:val="23"/>
                <w:lang w:val="es-ES"/>
              </w:rPr>
              <w:t>Dedicación / grupo</w:t>
            </w:r>
          </w:p>
        </w:tc>
        <w:tc>
          <w:tcPr>
            <w:tcW w:w="1662" w:type="dxa"/>
            <w:shd w:val="clear" w:color="auto" w:fill="EAF4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DE8647" w14:textId="77777777" w:rsidR="00B80651" w:rsidRPr="00F87AC8" w:rsidRDefault="006D4E6D">
            <w:pPr>
              <w:jc w:val="center"/>
              <w:rPr>
                <w:lang w:val="es-ES"/>
              </w:rPr>
            </w:pPr>
            <w:r w:rsidRPr="00F87AC8">
              <w:rPr>
                <w:b/>
                <w:color w:val="245A70"/>
                <w:sz w:val="23"/>
                <w:lang w:val="es-ES"/>
              </w:rPr>
              <w:t>Relación con la entidad</w:t>
            </w:r>
          </w:p>
        </w:tc>
        <w:tc>
          <w:tcPr>
            <w:tcW w:w="1662" w:type="dxa"/>
            <w:shd w:val="clear" w:color="auto" w:fill="EAF4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D2596A" w14:textId="77777777" w:rsidR="00B80651" w:rsidRPr="00F87AC8" w:rsidRDefault="006D4E6D">
            <w:pPr>
              <w:jc w:val="center"/>
              <w:rPr>
                <w:lang w:val="es-ES"/>
              </w:rPr>
            </w:pPr>
            <w:r w:rsidRPr="00F87AC8">
              <w:rPr>
                <w:b/>
                <w:color w:val="245A70"/>
                <w:sz w:val="23"/>
                <w:lang w:val="es-ES"/>
              </w:rPr>
              <w:t>Evidencia</w:t>
            </w:r>
          </w:p>
        </w:tc>
      </w:tr>
      <w:tr w:rsidR="00B80651" w:rsidRPr="00F87AC8" w14:paraId="0C135BC9" w14:textId="77777777">
        <w:trPr>
          <w:jc w:val="center"/>
        </w:trPr>
        <w:tc>
          <w:tcPr>
            <w:tcW w:w="1662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FC2443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[___]</w:t>
            </w:r>
          </w:p>
        </w:tc>
        <w:tc>
          <w:tcPr>
            <w:tcW w:w="1662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0811A7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[técnico/a / director/a / apoyo]</w:t>
            </w:r>
          </w:p>
        </w:tc>
        <w:tc>
          <w:tcPr>
            <w:tcW w:w="1662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9A226A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[CAFD / técnico deportivo / otra]</w:t>
            </w:r>
          </w:p>
        </w:tc>
        <w:tc>
          <w:tcPr>
            <w:tcW w:w="1662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2701D0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[horas o grupos]</w:t>
            </w:r>
          </w:p>
        </w:tc>
        <w:tc>
          <w:tcPr>
            <w:tcW w:w="1662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7D8971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[laboral / autónomo / voluntario]</w:t>
            </w:r>
          </w:p>
        </w:tc>
        <w:tc>
          <w:tcPr>
            <w:tcW w:w="1662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0E77B5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E</w:t>
            </w:r>
            <w:proofErr w:type="gramStart"/>
            <w:r w:rsidRPr="00F87AC8">
              <w:rPr>
                <w:sz w:val="24"/>
                <w:lang w:val="es-ES"/>
              </w:rPr>
              <w:t>-[</w:t>
            </w:r>
            <w:proofErr w:type="gramEnd"/>
            <w:r w:rsidRPr="00F87AC8">
              <w:rPr>
                <w:sz w:val="24"/>
                <w:lang w:val="es-ES"/>
              </w:rPr>
              <w:t>__]</w:t>
            </w:r>
          </w:p>
        </w:tc>
      </w:tr>
    </w:tbl>
    <w:p w14:paraId="5DB4D940" w14:textId="77777777" w:rsidR="00B80651" w:rsidRPr="00F87AC8" w:rsidRDefault="006D4E6D">
      <w:pPr>
        <w:rPr>
          <w:lang w:val="es-ES"/>
        </w:rPr>
      </w:pPr>
      <w:r w:rsidRPr="00F87AC8">
        <w:rPr>
          <w:lang w:val="es-ES"/>
        </w:rPr>
        <w:t>Añadir tantas filas como personas intervengan en el proyecto.</w:t>
      </w:r>
    </w:p>
    <w:p w14:paraId="7DFF6508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B-03 · Inventario de material y medios</w:t>
      </w:r>
    </w:p>
    <w:p w14:paraId="49D3DC9E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t>Aplicación: Bloque B · B.2.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4911A5C3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FC364DA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6600D5A9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El material disponible, especialmente el material adaptado, y su adecuación al proyecto.</w:t>
            </w:r>
          </w:p>
        </w:tc>
      </w:tr>
      <w:tr w:rsidR="00B80651" w:rsidRPr="00F87AC8" w14:paraId="11B24272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4510FCDC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Contenido mínimo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7C167A7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Tipo de material, número de unidades, uso en el proyecto y soporte de acreditación.</w:t>
            </w:r>
          </w:p>
        </w:tc>
      </w:tr>
    </w:tbl>
    <w:p w14:paraId="7EABBB8B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C9DCE4"/>
          <w:left w:val="single" w:sz="8" w:space="0" w:color="C9DCE4"/>
          <w:bottom w:val="single" w:sz="8" w:space="0" w:color="C9DCE4"/>
          <w:right w:val="single" w:sz="8" w:space="0" w:color="C9DCE4"/>
          <w:insideH w:val="single" w:sz="8" w:space="0" w:color="C9DCE4"/>
          <w:insideV w:val="single" w:sz="8" w:space="0" w:color="C9DCE4"/>
        </w:tblBorders>
        <w:tblLayout w:type="fixed"/>
        <w:tblLook w:val="04A0" w:firstRow="1" w:lastRow="0" w:firstColumn="1" w:lastColumn="0" w:noHBand="0" w:noVBand="1"/>
      </w:tblPr>
      <w:tblGrid>
        <w:gridCol w:w="1662"/>
        <w:gridCol w:w="1662"/>
        <w:gridCol w:w="1662"/>
        <w:gridCol w:w="1662"/>
        <w:gridCol w:w="1662"/>
        <w:gridCol w:w="1662"/>
      </w:tblGrid>
      <w:tr w:rsidR="00B80651" w:rsidRPr="00F87AC8" w14:paraId="792B53A4" w14:textId="77777777">
        <w:trPr>
          <w:jc w:val="center"/>
        </w:trPr>
        <w:tc>
          <w:tcPr>
            <w:tcW w:w="1662" w:type="dxa"/>
            <w:shd w:val="clear" w:color="auto" w:fill="EAF4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46C32D" w14:textId="77777777" w:rsidR="00B80651" w:rsidRPr="00F87AC8" w:rsidRDefault="006D4E6D">
            <w:pPr>
              <w:jc w:val="center"/>
              <w:rPr>
                <w:lang w:val="es-ES"/>
              </w:rPr>
            </w:pPr>
            <w:r w:rsidRPr="00F87AC8">
              <w:rPr>
                <w:b/>
                <w:color w:val="245A70"/>
                <w:sz w:val="23"/>
                <w:lang w:val="es-ES"/>
              </w:rPr>
              <w:lastRenderedPageBreak/>
              <w:t>Material</w:t>
            </w:r>
          </w:p>
        </w:tc>
        <w:tc>
          <w:tcPr>
            <w:tcW w:w="1662" w:type="dxa"/>
            <w:shd w:val="clear" w:color="auto" w:fill="EAF4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BA5C9B" w14:textId="77777777" w:rsidR="00B80651" w:rsidRPr="00F87AC8" w:rsidRDefault="006D4E6D">
            <w:pPr>
              <w:jc w:val="center"/>
              <w:rPr>
                <w:lang w:val="es-ES"/>
              </w:rPr>
            </w:pPr>
            <w:r w:rsidRPr="00F87AC8">
              <w:rPr>
                <w:b/>
                <w:color w:val="245A70"/>
                <w:sz w:val="23"/>
                <w:lang w:val="es-ES"/>
              </w:rPr>
              <w:t>Tipo</w:t>
            </w:r>
          </w:p>
        </w:tc>
        <w:tc>
          <w:tcPr>
            <w:tcW w:w="1662" w:type="dxa"/>
            <w:shd w:val="clear" w:color="auto" w:fill="EAF4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7F762F" w14:textId="77777777" w:rsidR="00B80651" w:rsidRPr="00F87AC8" w:rsidRDefault="006D4E6D">
            <w:pPr>
              <w:jc w:val="center"/>
              <w:rPr>
                <w:lang w:val="es-ES"/>
              </w:rPr>
            </w:pPr>
            <w:proofErr w:type="spellStart"/>
            <w:r w:rsidRPr="00F87AC8">
              <w:rPr>
                <w:b/>
                <w:color w:val="245A70"/>
                <w:sz w:val="23"/>
                <w:lang w:val="es-ES"/>
              </w:rPr>
              <w:t>Nº</w:t>
            </w:r>
            <w:proofErr w:type="spellEnd"/>
            <w:r w:rsidRPr="00F87AC8">
              <w:rPr>
                <w:b/>
                <w:color w:val="245A70"/>
                <w:sz w:val="23"/>
                <w:lang w:val="es-ES"/>
              </w:rPr>
              <w:t xml:space="preserve"> unidades</w:t>
            </w:r>
          </w:p>
        </w:tc>
        <w:tc>
          <w:tcPr>
            <w:tcW w:w="1662" w:type="dxa"/>
            <w:shd w:val="clear" w:color="auto" w:fill="EAF4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E5B4AD" w14:textId="77777777" w:rsidR="00B80651" w:rsidRPr="00F87AC8" w:rsidRDefault="006D4E6D">
            <w:pPr>
              <w:jc w:val="center"/>
              <w:rPr>
                <w:lang w:val="es-ES"/>
              </w:rPr>
            </w:pPr>
            <w:r w:rsidRPr="00F87AC8">
              <w:rPr>
                <w:b/>
                <w:color w:val="245A70"/>
                <w:sz w:val="23"/>
                <w:lang w:val="es-ES"/>
              </w:rPr>
              <w:t>¿Es adaptado?</w:t>
            </w:r>
          </w:p>
        </w:tc>
        <w:tc>
          <w:tcPr>
            <w:tcW w:w="1662" w:type="dxa"/>
            <w:shd w:val="clear" w:color="auto" w:fill="EAF4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513540" w14:textId="77777777" w:rsidR="00B80651" w:rsidRPr="00F87AC8" w:rsidRDefault="006D4E6D">
            <w:pPr>
              <w:jc w:val="center"/>
              <w:rPr>
                <w:lang w:val="es-ES"/>
              </w:rPr>
            </w:pPr>
            <w:r w:rsidRPr="00F87AC8">
              <w:rPr>
                <w:b/>
                <w:color w:val="245A70"/>
                <w:sz w:val="23"/>
                <w:lang w:val="es-ES"/>
              </w:rPr>
              <w:t>Cobertura por participante</w:t>
            </w:r>
          </w:p>
        </w:tc>
        <w:tc>
          <w:tcPr>
            <w:tcW w:w="1662" w:type="dxa"/>
            <w:shd w:val="clear" w:color="auto" w:fill="EAF4F8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74C15F" w14:textId="77777777" w:rsidR="00B80651" w:rsidRPr="00F87AC8" w:rsidRDefault="006D4E6D">
            <w:pPr>
              <w:jc w:val="center"/>
              <w:rPr>
                <w:lang w:val="es-ES"/>
              </w:rPr>
            </w:pPr>
            <w:r w:rsidRPr="00F87AC8">
              <w:rPr>
                <w:b/>
                <w:color w:val="245A70"/>
                <w:sz w:val="23"/>
                <w:lang w:val="es-ES"/>
              </w:rPr>
              <w:t>Evidencia</w:t>
            </w:r>
          </w:p>
        </w:tc>
      </w:tr>
      <w:tr w:rsidR="00B80651" w:rsidRPr="00F87AC8" w14:paraId="5E1E8EA0" w14:textId="77777777">
        <w:trPr>
          <w:jc w:val="center"/>
        </w:trPr>
        <w:tc>
          <w:tcPr>
            <w:tcW w:w="1662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34BDA2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[___]</w:t>
            </w:r>
          </w:p>
        </w:tc>
        <w:tc>
          <w:tcPr>
            <w:tcW w:w="1662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5B977E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[básico / específico / especializado]</w:t>
            </w:r>
          </w:p>
        </w:tc>
        <w:tc>
          <w:tcPr>
            <w:tcW w:w="1662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CF73A0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[___]</w:t>
            </w:r>
          </w:p>
        </w:tc>
        <w:tc>
          <w:tcPr>
            <w:tcW w:w="1662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93731B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[sí/no]</w:t>
            </w:r>
          </w:p>
        </w:tc>
        <w:tc>
          <w:tcPr>
            <w:tcW w:w="1662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B38C34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[1x1 / compartido]</w:t>
            </w:r>
          </w:p>
        </w:tc>
        <w:tc>
          <w:tcPr>
            <w:tcW w:w="1662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1685FA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E</w:t>
            </w:r>
            <w:proofErr w:type="gramStart"/>
            <w:r w:rsidRPr="00F87AC8">
              <w:rPr>
                <w:sz w:val="24"/>
                <w:lang w:val="es-ES"/>
              </w:rPr>
              <w:t>-[</w:t>
            </w:r>
            <w:proofErr w:type="gramEnd"/>
            <w:r w:rsidRPr="00F87AC8">
              <w:rPr>
                <w:sz w:val="24"/>
                <w:lang w:val="es-ES"/>
              </w:rPr>
              <w:t>__]</w:t>
            </w:r>
          </w:p>
        </w:tc>
      </w:tr>
    </w:tbl>
    <w:p w14:paraId="555282EA" w14:textId="77777777" w:rsidR="00B80651" w:rsidRPr="00F87AC8" w:rsidRDefault="00B80651">
      <w:pPr>
        <w:rPr>
          <w:lang w:val="es-ES"/>
        </w:rPr>
      </w:pPr>
    </w:p>
    <w:p w14:paraId="59752F56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B-04 · Ficha de instalación, accesibilidad física y horarios</w:t>
      </w:r>
    </w:p>
    <w:p w14:paraId="7FA5D865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t>Aplicación: Bloque B · B.2.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4A635A63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86B98F3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2D7584C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La adecuación del espacio al proyecto y la proporcionalidad entre espacio, horarios y participantes.</w:t>
            </w:r>
          </w:p>
        </w:tc>
      </w:tr>
      <w:tr w:rsidR="00B80651" w:rsidRPr="00F87AC8" w14:paraId="179E92D0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608F6EB1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Contenido mínimo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9965743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Instalación, autorización o contrato, grupos, horarios y medidas de accesibilidad física.</w:t>
            </w:r>
          </w:p>
        </w:tc>
      </w:tr>
    </w:tbl>
    <w:p w14:paraId="3972F793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B8C9D3"/>
          <w:left w:val="single" w:sz="8" w:space="0" w:color="B8C9D3"/>
          <w:bottom w:val="single" w:sz="8" w:space="0" w:color="B8C9D3"/>
          <w:right w:val="single" w:sz="8" w:space="0" w:color="B8C9D3"/>
          <w:insideH w:val="single" w:sz="8" w:space="0" w:color="B8C9D3"/>
          <w:insideV w:val="single" w:sz="8" w:space="0" w:color="B8C9D3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46928370" w14:textId="77777777">
        <w:trPr>
          <w:jc w:val="center"/>
        </w:trPr>
        <w:tc>
          <w:tcPr>
            <w:tcW w:w="9972" w:type="dxa"/>
            <w:shd w:val="clear" w:color="auto" w:fill="FBFCFD"/>
            <w:tcMar>
              <w:top w:w="150" w:type="dxa"/>
              <w:left w:w="140" w:type="dxa"/>
              <w:bottom w:w="150" w:type="dxa"/>
              <w:right w:w="140" w:type="dxa"/>
            </w:tcMar>
          </w:tcPr>
          <w:p w14:paraId="0A909D38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Modelo orientativo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68EC2683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Instalación o espacio utilizado: [___].</w:t>
            </w:r>
          </w:p>
          <w:p w14:paraId="468E6022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Título de uso: [autorización / contrato / cesión]. Evidencia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  <w:p w14:paraId="5F0ACB72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Grupos o franjas horarias:</w:t>
            </w:r>
          </w:p>
          <w:p w14:paraId="3C2BBF1D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• Grupo 1: [día / hora / </w:t>
            </w:r>
            <w:proofErr w:type="spellStart"/>
            <w:r w:rsidRPr="00F87AC8">
              <w:rPr>
                <w:lang w:val="es-ES"/>
              </w:rPr>
              <w:t>nº</w:t>
            </w:r>
            <w:proofErr w:type="spellEnd"/>
            <w:r w:rsidRPr="00F87AC8">
              <w:rPr>
                <w:lang w:val="es-ES"/>
              </w:rPr>
              <w:t xml:space="preserve"> participantes / </w:t>
            </w:r>
            <w:proofErr w:type="spellStart"/>
            <w:r w:rsidRPr="00F87AC8">
              <w:rPr>
                <w:lang w:val="es-ES"/>
              </w:rPr>
              <w:t>nº</w:t>
            </w:r>
            <w:proofErr w:type="spellEnd"/>
            <w:r w:rsidRPr="00F87AC8">
              <w:rPr>
                <w:lang w:val="es-ES"/>
              </w:rPr>
              <w:t xml:space="preserve"> técnicos].</w:t>
            </w:r>
          </w:p>
          <w:p w14:paraId="754F882F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Grupo 2: [___].</w:t>
            </w:r>
          </w:p>
          <w:p w14:paraId="07286C50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Medidas de accesibilidad del espacio:</w:t>
            </w:r>
          </w:p>
          <w:p w14:paraId="34CFE87E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acceso sin barreras o alternativa de acceso;</w:t>
            </w:r>
          </w:p>
          <w:p w14:paraId="271702CA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vestuario o apoyo equivalente;</w:t>
            </w:r>
          </w:p>
          <w:p w14:paraId="38D2D121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señalización, apoyo a la orientación y zonas seguras;</w:t>
            </w:r>
          </w:p>
          <w:p w14:paraId="0AADBF5A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observaciones sobre aforo, metros útiles o ratio espacio/participantes.</w:t>
            </w:r>
          </w:p>
        </w:tc>
      </w:tr>
    </w:tbl>
    <w:p w14:paraId="7DC92BD0" w14:textId="77777777" w:rsidR="00B80651" w:rsidRPr="00F87AC8" w:rsidRDefault="00B80651">
      <w:pPr>
        <w:rPr>
          <w:lang w:val="es-ES"/>
        </w:rPr>
      </w:pPr>
    </w:p>
    <w:p w14:paraId="29A2B962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B-05 · Anexo de programación deportiva adaptada o inclusiva</w:t>
      </w:r>
    </w:p>
    <w:p w14:paraId="62AEB0F4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t>Aplicación: Bloque B · B.3.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39D9D74F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62C75E00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56E0C48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La calidad técnica del proyecto: objetivos, contenidos, metodología, fases, evaluación y adaptación a participantes.</w:t>
            </w:r>
          </w:p>
        </w:tc>
      </w:tr>
      <w:tr w:rsidR="00B80651" w:rsidRPr="00F87AC8" w14:paraId="3BBD557B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525D188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lastRenderedPageBreak/>
              <w:t>Contenido mínimo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46E43475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Programación anual o de temporada, ejemplo de sesión/unidad e instrumento de evaluación.</w:t>
            </w:r>
          </w:p>
        </w:tc>
      </w:tr>
    </w:tbl>
    <w:p w14:paraId="69851584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B8C9D3"/>
          <w:left w:val="single" w:sz="8" w:space="0" w:color="B8C9D3"/>
          <w:bottom w:val="single" w:sz="8" w:space="0" w:color="B8C9D3"/>
          <w:right w:val="single" w:sz="8" w:space="0" w:color="B8C9D3"/>
          <w:insideH w:val="single" w:sz="8" w:space="0" w:color="B8C9D3"/>
          <w:insideV w:val="single" w:sz="8" w:space="0" w:color="B8C9D3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6E729ECC" w14:textId="77777777">
        <w:trPr>
          <w:jc w:val="center"/>
        </w:trPr>
        <w:tc>
          <w:tcPr>
            <w:tcW w:w="9972" w:type="dxa"/>
            <w:shd w:val="clear" w:color="auto" w:fill="FBFCFD"/>
            <w:tcMar>
              <w:top w:w="150" w:type="dxa"/>
              <w:left w:w="140" w:type="dxa"/>
              <w:bottom w:w="150" w:type="dxa"/>
              <w:right w:w="140" w:type="dxa"/>
            </w:tcMar>
          </w:tcPr>
          <w:p w14:paraId="31974DE2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Modelo orientativo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1493A448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1. Denominación del proyecto: [___].</w:t>
            </w:r>
          </w:p>
          <w:p w14:paraId="7F121513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2. Perfil de participantes: edades, necesidades de apoyo y tipologías de discapacidad atendidas.</w:t>
            </w:r>
          </w:p>
          <w:p w14:paraId="73BF7F92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3. Objetivo general y objetivos específicos.</w:t>
            </w:r>
          </w:p>
          <w:p w14:paraId="148E060B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4. Contenidos y modalidades deportivas.</w:t>
            </w:r>
          </w:p>
          <w:p w14:paraId="278A8D2B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5. Metodología: cómo se enseña, cómo se adapta y qué apoyos se utilizan.</w:t>
            </w:r>
          </w:p>
          <w:p w14:paraId="095674CE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6. Fases del proyecto o cronograma.</w:t>
            </w:r>
          </w:p>
          <w:p w14:paraId="54CBAF91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7. Ratios previstas por grupo y por técnico/a.</w:t>
            </w:r>
          </w:p>
          <w:p w14:paraId="251B3860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8. Evaluación: indicadores, herramientas y momentos de evaluación.</w:t>
            </w:r>
          </w:p>
          <w:p w14:paraId="204E8787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9. Anexos recomendables: una sesión tipo o unidad y un instrumento de evaluación.</w:t>
            </w:r>
          </w:p>
          <w:p w14:paraId="7FB218E9" w14:textId="77777777" w:rsidR="00B80651" w:rsidRPr="00065E38" w:rsidRDefault="006D4E6D">
            <w:pPr>
              <w:spacing w:after="40"/>
              <w:rPr>
                <w:lang w:val="pt-PT"/>
              </w:rPr>
            </w:pPr>
            <w:r w:rsidRPr="00065E38">
              <w:rPr>
                <w:lang w:val="pt-PT"/>
              </w:rPr>
              <w:t>10. Referencias de evidencia: E-[__], E-[__], E-[__].</w:t>
            </w:r>
          </w:p>
        </w:tc>
      </w:tr>
    </w:tbl>
    <w:p w14:paraId="3E42F790" w14:textId="77777777" w:rsidR="00B80651" w:rsidRPr="00065E38" w:rsidRDefault="00B80651">
      <w:pPr>
        <w:rPr>
          <w:lang w:val="pt-PT"/>
        </w:rPr>
      </w:pPr>
    </w:p>
    <w:p w14:paraId="2A20281B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B-06 · Ficha de difusión y accesibilidad del proyecto</w:t>
      </w:r>
    </w:p>
    <w:p w14:paraId="2EAF50A7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t>Aplicación: Bloque B · B.5 y A4 cuando resulte útil como evidencia cruzada.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78B8D15E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6B5DD07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9ED1E86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Las acciones de difusión del proyecto y las medidas de accesibilidad comunicativa vinculadas a él.</w:t>
            </w:r>
          </w:p>
        </w:tc>
      </w:tr>
      <w:tr w:rsidR="00B80651" w:rsidRPr="00F87AC8" w14:paraId="72EB21AE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6545096B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Contenido mínimo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24873AE5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Cartelería, web o redes, subtítulos, ALT, lectura fácil, pictogramas e identificación de evidencias.</w:t>
            </w:r>
          </w:p>
        </w:tc>
      </w:tr>
    </w:tbl>
    <w:p w14:paraId="4177FCC8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B8C9D3"/>
          <w:left w:val="single" w:sz="8" w:space="0" w:color="B8C9D3"/>
          <w:bottom w:val="single" w:sz="8" w:space="0" w:color="B8C9D3"/>
          <w:right w:val="single" w:sz="8" w:space="0" w:color="B8C9D3"/>
          <w:insideH w:val="single" w:sz="8" w:space="0" w:color="B8C9D3"/>
          <w:insideV w:val="single" w:sz="8" w:space="0" w:color="B8C9D3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237760D5" w14:textId="77777777">
        <w:trPr>
          <w:jc w:val="center"/>
        </w:trPr>
        <w:tc>
          <w:tcPr>
            <w:tcW w:w="9972" w:type="dxa"/>
            <w:shd w:val="clear" w:color="auto" w:fill="FBFCFD"/>
            <w:tcMar>
              <w:top w:w="150" w:type="dxa"/>
              <w:left w:w="140" w:type="dxa"/>
              <w:bottom w:w="150" w:type="dxa"/>
              <w:right w:w="140" w:type="dxa"/>
            </w:tcMar>
          </w:tcPr>
          <w:p w14:paraId="33296624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Modelo orientativo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5640329E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Acciones offline: [cartel / folleto / presentación / jornada]. Evidencia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  <w:p w14:paraId="77E2B26F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Acciones digitales: [web / Instagram / Facebook / </w:t>
            </w:r>
            <w:proofErr w:type="spellStart"/>
            <w:r w:rsidRPr="00F87AC8">
              <w:rPr>
                <w:lang w:val="es-ES"/>
              </w:rPr>
              <w:t>newsletter</w:t>
            </w:r>
            <w:proofErr w:type="spellEnd"/>
            <w:r w:rsidRPr="00F87AC8">
              <w:rPr>
                <w:lang w:val="es-ES"/>
              </w:rPr>
              <w:t xml:space="preserve"> / otro]. Evidencia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  <w:p w14:paraId="4EE440C3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Medidas de accesibilidad comunicativa aplicadas al proyecto:</w:t>
            </w:r>
          </w:p>
          <w:p w14:paraId="25955D05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subtítulos en vídeo;</w:t>
            </w:r>
          </w:p>
          <w:p w14:paraId="6E1E5D09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texto alternativo en imágenes;</w:t>
            </w:r>
          </w:p>
          <w:p w14:paraId="1DE40268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versión en lectura fácil;</w:t>
            </w:r>
          </w:p>
          <w:p w14:paraId="4F3D050E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secuencia visual o infografía accesible;</w:t>
            </w:r>
          </w:p>
          <w:p w14:paraId="72F7C98B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lastRenderedPageBreak/>
              <w:t>• adaptación lingüística al castellano y al valenciano, cuando proceda.</w:t>
            </w:r>
          </w:p>
          <w:p w14:paraId="26FBC312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Observaciones: [___].</w:t>
            </w:r>
          </w:p>
        </w:tc>
      </w:tr>
    </w:tbl>
    <w:p w14:paraId="35CA964F" w14:textId="77777777" w:rsidR="00B80651" w:rsidRPr="00F87AC8" w:rsidRDefault="00B80651">
      <w:pPr>
        <w:rPr>
          <w:lang w:val="es-ES"/>
        </w:rPr>
      </w:pPr>
    </w:p>
    <w:p w14:paraId="37F520C1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B-07 · Relación anonimizada de becas y datos agregados de participación</w:t>
      </w:r>
    </w:p>
    <w:p w14:paraId="51F64D9A" w14:textId="77777777" w:rsidR="00B80651" w:rsidRPr="00F87AC8" w:rsidRDefault="006D4E6D">
      <w:pPr>
        <w:rPr>
          <w:lang w:val="es-ES"/>
        </w:rPr>
      </w:pPr>
      <w:r w:rsidRPr="00F87AC8">
        <w:rPr>
          <w:lang w:val="es-ES"/>
        </w:rPr>
        <w:t xml:space="preserve">Nota de protección de datos: cuando este modelo o sus anexos incorporen datos personales de terceras personas, deberá incluirse la cláusula de información previa a terceras personas; y cuando la identificación nominal no resulte imprescindible, la información deberá presentarse de forma agregada, anonimizada o </w:t>
      </w:r>
      <w:proofErr w:type="spellStart"/>
      <w:r w:rsidRPr="00F87AC8">
        <w:rPr>
          <w:lang w:val="es-ES"/>
        </w:rPr>
        <w:t>seudonimizada</w:t>
      </w:r>
      <w:proofErr w:type="spellEnd"/>
      <w:r w:rsidRPr="00F87AC8">
        <w:rPr>
          <w:lang w:val="es-ES"/>
        </w:rPr>
        <w:t>.</w:t>
      </w:r>
    </w:p>
    <w:p w14:paraId="710BDD57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t>Aplicación: Bloque B · B.5.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5BD14C0D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6F374EFC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7DE0778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El número de participantes con beca o ayuda y los datos agregados de participación por sexo y edad.</w:t>
            </w:r>
          </w:p>
        </w:tc>
      </w:tr>
      <w:tr w:rsidR="00B80651" w:rsidRPr="00F87AC8" w14:paraId="63029E9D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075F772D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Contenido mínimo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46BB4C3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Relación anonimizada y cuadro resumen agregado.</w:t>
            </w:r>
          </w:p>
        </w:tc>
      </w:tr>
    </w:tbl>
    <w:p w14:paraId="768BDDF3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B8C9D3"/>
          <w:left w:val="single" w:sz="8" w:space="0" w:color="B8C9D3"/>
          <w:bottom w:val="single" w:sz="8" w:space="0" w:color="B8C9D3"/>
          <w:right w:val="single" w:sz="8" w:space="0" w:color="B8C9D3"/>
          <w:insideH w:val="single" w:sz="8" w:space="0" w:color="B8C9D3"/>
          <w:insideV w:val="single" w:sz="8" w:space="0" w:color="B8C9D3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55F9F7C4" w14:textId="77777777">
        <w:trPr>
          <w:jc w:val="center"/>
        </w:trPr>
        <w:tc>
          <w:tcPr>
            <w:tcW w:w="9972" w:type="dxa"/>
            <w:shd w:val="clear" w:color="auto" w:fill="FBFCFD"/>
            <w:tcMar>
              <w:top w:w="150" w:type="dxa"/>
              <w:left w:w="140" w:type="dxa"/>
              <w:bottom w:w="150" w:type="dxa"/>
              <w:right w:w="140" w:type="dxa"/>
            </w:tcMar>
          </w:tcPr>
          <w:p w14:paraId="6ECEA936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Modelo orientativo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093E7914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A. Relación anonimizada de becas o ayudas:</w:t>
            </w:r>
          </w:p>
          <w:p w14:paraId="3CB79C81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Código interno participante: [P-01] · tipo de ayuda [___] · criterio interno [___].</w:t>
            </w:r>
          </w:p>
          <w:p w14:paraId="6AFBC918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Código interno participante: [P-02] · tipo de ayuda [___] · criterio interno [___].</w:t>
            </w:r>
          </w:p>
          <w:p w14:paraId="585E7B74" w14:textId="77777777" w:rsidR="00B80651" w:rsidRPr="00F87AC8" w:rsidRDefault="00B80651">
            <w:pPr>
              <w:spacing w:after="40"/>
              <w:rPr>
                <w:lang w:val="es-ES"/>
              </w:rPr>
            </w:pPr>
          </w:p>
          <w:p w14:paraId="3BB2F3F9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B. Datos agregados de participación:</w:t>
            </w:r>
          </w:p>
          <w:p w14:paraId="5B466156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Participantes totales: [___].</w:t>
            </w:r>
          </w:p>
          <w:p w14:paraId="3610FDD4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Mujeres: [___].</w:t>
            </w:r>
          </w:p>
          <w:p w14:paraId="44E682D6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Hombres: [___].</w:t>
            </w:r>
          </w:p>
          <w:p w14:paraId="5A3616E5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Otro dato agregado que la entidad utilice: [___].</w:t>
            </w:r>
          </w:p>
          <w:p w14:paraId="68193026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Franja de edad 0-17: [___] · 18-64: [___] · 65 o más: [___].</w:t>
            </w:r>
          </w:p>
          <w:p w14:paraId="2958FD4B" w14:textId="77777777" w:rsidR="00B80651" w:rsidRPr="00065E38" w:rsidRDefault="006D4E6D">
            <w:pPr>
              <w:spacing w:after="40"/>
              <w:rPr>
                <w:lang w:val="pt-PT"/>
              </w:rPr>
            </w:pPr>
            <w:r w:rsidRPr="00065E38">
              <w:rPr>
                <w:lang w:val="pt-PT"/>
              </w:rPr>
              <w:t>Referencia de evidencias o soporte interno: E-[__].</w:t>
            </w:r>
          </w:p>
        </w:tc>
      </w:tr>
    </w:tbl>
    <w:p w14:paraId="71A30C04" w14:textId="77777777" w:rsidR="00B80651" w:rsidRPr="00065E38" w:rsidRDefault="00B80651">
      <w:pPr>
        <w:rPr>
          <w:lang w:val="pt-PT"/>
        </w:rPr>
      </w:pPr>
    </w:p>
    <w:p w14:paraId="1710F249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B-08 · Ficha-resumen de protocolos del proyecto y entorno seguro</w:t>
      </w:r>
    </w:p>
    <w:p w14:paraId="002BA587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t>Aplicación: Bloque B · B.3.3, B.5.5 y B.5.6.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66BDA7A2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2579D8B4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4E7B2EC2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La existencia de protocolos o reglas internas sobre valores, inclusión, seguridad, menores, incidencias y sostenibilidad.</w:t>
            </w:r>
          </w:p>
        </w:tc>
      </w:tr>
      <w:tr w:rsidR="00B80651" w:rsidRPr="00F87AC8" w14:paraId="7D9DED93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4D4E5EB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lastRenderedPageBreak/>
              <w:t>Contenido mínimo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468529B5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Documento aplicable, breve resumen y evidencia de implantación.</w:t>
            </w:r>
          </w:p>
        </w:tc>
      </w:tr>
    </w:tbl>
    <w:p w14:paraId="2EB02507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B8C9D3"/>
          <w:left w:val="single" w:sz="8" w:space="0" w:color="B8C9D3"/>
          <w:bottom w:val="single" w:sz="8" w:space="0" w:color="B8C9D3"/>
          <w:right w:val="single" w:sz="8" w:space="0" w:color="B8C9D3"/>
          <w:insideH w:val="single" w:sz="8" w:space="0" w:color="B8C9D3"/>
          <w:insideV w:val="single" w:sz="8" w:space="0" w:color="B8C9D3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2F0B6869" w14:textId="77777777">
        <w:trPr>
          <w:jc w:val="center"/>
        </w:trPr>
        <w:tc>
          <w:tcPr>
            <w:tcW w:w="9972" w:type="dxa"/>
            <w:shd w:val="clear" w:color="auto" w:fill="FBFCFD"/>
            <w:tcMar>
              <w:top w:w="150" w:type="dxa"/>
              <w:left w:w="140" w:type="dxa"/>
              <w:bottom w:w="150" w:type="dxa"/>
              <w:right w:w="140" w:type="dxa"/>
            </w:tcMar>
          </w:tcPr>
          <w:p w14:paraId="3689445A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Modelo orientativo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4B0FFD1F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Marcar y describir los protocolos o pautas implantadas en el proyecto:</w:t>
            </w:r>
          </w:p>
          <w:p w14:paraId="3F6E7297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Valores y convivencia / gestión de conflictos: [sí/no] · evidencia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  <w:p w14:paraId="0B2EED04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Inclusión y accesibilidad / ajustes razonables: [sí/no] · evidencia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  <w:p w14:paraId="224763FC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Protección de menores y entorno seguro, cuando proceda: [sí/no] · evidencia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  <w:p w14:paraId="27D3707F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Registro o gestión de incidencias: [sí/no] · evidencia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  <w:p w14:paraId="758F8995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• Medidas de sostenibilidad / uso responsable de recursos: [sí/no] · evidencia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  <w:p w14:paraId="1E9E03FB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Breve descripción de cómo se aplica cada medida en el proyecto: [___].</w:t>
            </w:r>
          </w:p>
        </w:tc>
      </w:tr>
    </w:tbl>
    <w:p w14:paraId="63B14EC5" w14:textId="77777777" w:rsidR="00B80651" w:rsidRPr="00F87AC8" w:rsidRDefault="00B80651">
      <w:pPr>
        <w:rPr>
          <w:lang w:val="es-ES"/>
        </w:rPr>
      </w:pPr>
    </w:p>
    <w:p w14:paraId="2427D879" w14:textId="77777777" w:rsidR="00B80651" w:rsidRPr="00F87AC8" w:rsidRDefault="006D4E6D">
      <w:pPr>
        <w:keepNext/>
        <w:keepLines/>
        <w:shd w:val="clear" w:color="auto" w:fill="245A70"/>
        <w:spacing w:before="200" w:after="80"/>
        <w:rPr>
          <w:lang w:val="es-ES"/>
        </w:rPr>
      </w:pPr>
      <w:r w:rsidRPr="00F87AC8">
        <w:rPr>
          <w:b/>
          <w:color w:val="FFFFFF"/>
          <w:sz w:val="30"/>
          <w:lang w:val="es-ES"/>
        </w:rPr>
        <w:t xml:space="preserve">  5. Modelos del Bloque C · Criterios específicos DD</w:t>
      </w:r>
    </w:p>
    <w:p w14:paraId="27A86BEE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C-01 · Declaración de tipología principal del proyecto</w:t>
      </w:r>
    </w:p>
    <w:p w14:paraId="0341585D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t>Aplicación: Obligatoria para todas las solicitudes DD.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0EF9AD82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CE7A586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DC5F94B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Cuál es la tipología principal del proyecto a efectos de valoración específica.</w:t>
            </w:r>
          </w:p>
        </w:tc>
      </w:tr>
      <w:tr w:rsidR="00B80651" w:rsidRPr="00F87AC8" w14:paraId="5393E276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B81FFFD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Contenido mínimo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65464362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Elección única entre deporte adaptado federado y deporte inclusivo no federado.</w:t>
            </w:r>
          </w:p>
        </w:tc>
      </w:tr>
    </w:tbl>
    <w:p w14:paraId="6B63BD3A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B8C9D3"/>
          <w:left w:val="single" w:sz="8" w:space="0" w:color="B8C9D3"/>
          <w:bottom w:val="single" w:sz="8" w:space="0" w:color="B8C9D3"/>
          <w:right w:val="single" w:sz="8" w:space="0" w:color="B8C9D3"/>
          <w:insideH w:val="single" w:sz="8" w:space="0" w:color="B8C9D3"/>
          <w:insideV w:val="single" w:sz="8" w:space="0" w:color="B8C9D3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12205767" w14:textId="77777777">
        <w:trPr>
          <w:jc w:val="center"/>
        </w:trPr>
        <w:tc>
          <w:tcPr>
            <w:tcW w:w="9972" w:type="dxa"/>
            <w:shd w:val="clear" w:color="auto" w:fill="FBFCFD"/>
            <w:tcMar>
              <w:top w:w="150" w:type="dxa"/>
              <w:left w:w="140" w:type="dxa"/>
              <w:bottom w:w="150" w:type="dxa"/>
              <w:right w:w="140" w:type="dxa"/>
            </w:tcMar>
          </w:tcPr>
          <w:p w14:paraId="6C5F5DA4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Modelo orientativo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21985B49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La entidad [___], respecto del proyecto [___], DECLARA que la tipología principal del proyecto es:</w:t>
            </w:r>
          </w:p>
          <w:p w14:paraId="6CF2B8FD" w14:textId="77777777" w:rsidR="00B80651" w:rsidRPr="00F87AC8" w:rsidRDefault="006D4E6D">
            <w:pPr>
              <w:spacing w:after="40"/>
              <w:rPr>
                <w:lang w:val="es-ES"/>
              </w:rPr>
            </w:pPr>
            <w:proofErr w:type="gramStart"/>
            <w:r w:rsidRPr="00F87AC8">
              <w:rPr>
                <w:lang w:val="es-ES"/>
              </w:rPr>
              <w:t>[  ]</w:t>
            </w:r>
            <w:proofErr w:type="gramEnd"/>
            <w:r w:rsidRPr="00F87AC8">
              <w:rPr>
                <w:lang w:val="es-ES"/>
              </w:rPr>
              <w:t xml:space="preserve"> a) Deporte adaptado federado (competición oficial) · </w:t>
            </w:r>
            <w:proofErr w:type="spellStart"/>
            <w:r w:rsidRPr="00F87AC8">
              <w:rPr>
                <w:lang w:val="es-ES"/>
              </w:rPr>
              <w:t>sub-bloque</w:t>
            </w:r>
            <w:proofErr w:type="spellEnd"/>
            <w:r w:rsidRPr="00F87AC8">
              <w:rPr>
                <w:lang w:val="es-ES"/>
              </w:rPr>
              <w:t xml:space="preserve"> </w:t>
            </w:r>
            <w:proofErr w:type="gramStart"/>
            <w:r w:rsidRPr="00F87AC8">
              <w:rPr>
                <w:lang w:val="es-ES"/>
              </w:rPr>
              <w:t>C.DD.CO.</w:t>
            </w:r>
            <w:proofErr w:type="gramEnd"/>
          </w:p>
          <w:p w14:paraId="36AFA7F7" w14:textId="77777777" w:rsidR="00B80651" w:rsidRPr="00F87AC8" w:rsidRDefault="006D4E6D">
            <w:pPr>
              <w:spacing w:after="40"/>
              <w:rPr>
                <w:lang w:val="es-ES"/>
              </w:rPr>
            </w:pPr>
            <w:proofErr w:type="gramStart"/>
            <w:r w:rsidRPr="00F87AC8">
              <w:rPr>
                <w:lang w:val="es-ES"/>
              </w:rPr>
              <w:t>[  ]</w:t>
            </w:r>
            <w:proofErr w:type="gramEnd"/>
            <w:r w:rsidRPr="00F87AC8">
              <w:rPr>
                <w:lang w:val="es-ES"/>
              </w:rPr>
              <w:t xml:space="preserve"> b) Deporte inclusivo no federado (lúdico, participativo o de integración) · </w:t>
            </w:r>
            <w:proofErr w:type="spellStart"/>
            <w:r w:rsidRPr="00F87AC8">
              <w:rPr>
                <w:lang w:val="es-ES"/>
              </w:rPr>
              <w:t>sub-bloque</w:t>
            </w:r>
            <w:proofErr w:type="spellEnd"/>
            <w:r w:rsidRPr="00F87AC8">
              <w:rPr>
                <w:lang w:val="es-ES"/>
              </w:rPr>
              <w:t xml:space="preserve"> C.DD.IN.</w:t>
            </w:r>
          </w:p>
          <w:p w14:paraId="0BCB7158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Justificación breve de la elección: [___].</w:t>
            </w:r>
          </w:p>
          <w:p w14:paraId="16C802CE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Firma electrónica / firma y sello.</w:t>
            </w:r>
          </w:p>
        </w:tc>
      </w:tr>
    </w:tbl>
    <w:p w14:paraId="7DC5D797" w14:textId="77777777" w:rsidR="00B80651" w:rsidRPr="00F87AC8" w:rsidRDefault="00B80651">
      <w:pPr>
        <w:rPr>
          <w:lang w:val="es-ES"/>
        </w:rPr>
      </w:pPr>
    </w:p>
    <w:p w14:paraId="29ECBF82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C-02 · Hoja-resumen para proyecto de deporte adaptado federado</w:t>
      </w:r>
    </w:p>
    <w:p w14:paraId="7A7B973E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lastRenderedPageBreak/>
        <w:t xml:space="preserve">Aplicación: Solo para proyectos </w:t>
      </w:r>
      <w:proofErr w:type="gramStart"/>
      <w:r w:rsidRPr="00F87AC8">
        <w:rPr>
          <w:i/>
          <w:color w:val="465A64"/>
          <w:sz w:val="23"/>
          <w:lang w:val="es-ES"/>
        </w:rPr>
        <w:t>C.DD.CO.</w:t>
      </w:r>
      <w:proofErr w:type="gramEnd"/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3FD6E332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2662E7D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512731C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Nivel competitivo actual, resultados de la temporada anterior y proyección deportiva.</w:t>
            </w:r>
          </w:p>
        </w:tc>
      </w:tr>
      <w:tr w:rsidR="00B80651" w:rsidRPr="00F87AC8" w14:paraId="42165E75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1D6CFD4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se aporta realmente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8EFC99E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Certificados federativos, clasificaciones oficiales y, en su caso, convocatorias o tecnificación.</w:t>
            </w:r>
          </w:p>
        </w:tc>
      </w:tr>
    </w:tbl>
    <w:p w14:paraId="6F3280D9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B8C9D3"/>
          <w:left w:val="single" w:sz="8" w:space="0" w:color="B8C9D3"/>
          <w:bottom w:val="single" w:sz="8" w:space="0" w:color="B8C9D3"/>
          <w:right w:val="single" w:sz="8" w:space="0" w:color="B8C9D3"/>
          <w:insideH w:val="single" w:sz="8" w:space="0" w:color="B8C9D3"/>
          <w:insideV w:val="single" w:sz="8" w:space="0" w:color="B8C9D3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413BF771" w14:textId="77777777">
        <w:trPr>
          <w:jc w:val="center"/>
        </w:trPr>
        <w:tc>
          <w:tcPr>
            <w:tcW w:w="9972" w:type="dxa"/>
            <w:shd w:val="clear" w:color="auto" w:fill="FBFCFD"/>
            <w:tcMar>
              <w:top w:w="150" w:type="dxa"/>
              <w:left w:w="140" w:type="dxa"/>
              <w:bottom w:w="150" w:type="dxa"/>
              <w:right w:w="140" w:type="dxa"/>
            </w:tcMar>
          </w:tcPr>
          <w:p w14:paraId="7F85F692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Modelo de hoja-resumen para acompañar certificados oficiales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515134E7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1. Nivel competitivo máximo acreditado en la temporada corriente:</w:t>
            </w:r>
          </w:p>
          <w:p w14:paraId="3367511E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Competición / categoría / ámbito: [___].</w:t>
            </w:r>
          </w:p>
          <w:p w14:paraId="1D9FC584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Documento oficial aportado: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  <w:p w14:paraId="156915B9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2. Resultados de la temporada anterior:</w:t>
            </w:r>
          </w:p>
          <w:p w14:paraId="7B731998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Posición o fase alcanzada: [___].</w:t>
            </w:r>
          </w:p>
          <w:p w14:paraId="09A9CFB0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</w:t>
            </w:r>
            <w:proofErr w:type="spellStart"/>
            <w:r w:rsidRPr="00F87AC8">
              <w:rPr>
                <w:lang w:val="es-ES"/>
              </w:rPr>
              <w:t>Nº</w:t>
            </w:r>
            <w:proofErr w:type="spellEnd"/>
            <w:r w:rsidRPr="00F87AC8">
              <w:rPr>
                <w:lang w:val="es-ES"/>
              </w:rPr>
              <w:t xml:space="preserve"> de equipos o participantes de referencia: [___].</w:t>
            </w:r>
          </w:p>
          <w:p w14:paraId="529142F7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Evidencia oficial: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  <w:p w14:paraId="29C2E821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3. Proyección deportiva:</w:t>
            </w:r>
          </w:p>
          <w:p w14:paraId="35501122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Deportistas convocados/as por selección oficial o programa de tecnificación: [___].</w:t>
            </w:r>
          </w:p>
          <w:p w14:paraId="5BAE0258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Documento acreditativo: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  <w:p w14:paraId="3D9CBE43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Observaciones: [___].</w:t>
            </w:r>
          </w:p>
        </w:tc>
      </w:tr>
    </w:tbl>
    <w:p w14:paraId="3490817E" w14:textId="77777777" w:rsidR="00B80651" w:rsidRPr="00F87AC8" w:rsidRDefault="00B80651">
      <w:pPr>
        <w:rPr>
          <w:lang w:val="es-ES"/>
        </w:rPr>
      </w:pPr>
    </w:p>
    <w:p w14:paraId="26C497A4" w14:textId="77777777" w:rsidR="00B80651" w:rsidRPr="00F87AC8" w:rsidRDefault="006D4E6D">
      <w:pPr>
        <w:shd w:val="clear" w:color="auto" w:fill="EAF4F8"/>
        <w:spacing w:before="160" w:after="60"/>
        <w:rPr>
          <w:lang w:val="es-ES"/>
        </w:rPr>
      </w:pPr>
      <w:r w:rsidRPr="00F87AC8">
        <w:rPr>
          <w:b/>
          <w:color w:val="245A70"/>
          <w:sz w:val="28"/>
          <w:lang w:val="es-ES"/>
        </w:rPr>
        <w:t>C-03 · Memoria-resumen para proyecto inclusivo no federado</w:t>
      </w:r>
    </w:p>
    <w:p w14:paraId="5EFA3263" w14:textId="77777777" w:rsidR="00B80651" w:rsidRPr="00F87AC8" w:rsidRDefault="006D4E6D">
      <w:pPr>
        <w:keepNext/>
        <w:keepLines/>
        <w:spacing w:after="40"/>
        <w:rPr>
          <w:lang w:val="es-ES"/>
        </w:rPr>
      </w:pPr>
      <w:r w:rsidRPr="00F87AC8">
        <w:rPr>
          <w:i/>
          <w:color w:val="465A64"/>
          <w:sz w:val="23"/>
          <w:lang w:val="es-ES"/>
        </w:rPr>
        <w:t>Aplicación: Solo para proyectos C.DD.IN.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6463"/>
      </w:tblGrid>
      <w:tr w:rsidR="00B80651" w:rsidRPr="00F87AC8" w14:paraId="24312214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F6BE891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Qué acredita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29C5CC08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Integración efectiva, autoevaluación, tipologías de discapacidad atendidas y carácter polideportivo del proyecto.</w:t>
            </w:r>
          </w:p>
        </w:tc>
      </w:tr>
      <w:tr w:rsidR="00B80651" w:rsidRPr="00F87AC8" w14:paraId="56DD5D49" w14:textId="77777777">
        <w:trPr>
          <w:jc w:val="center"/>
        </w:trPr>
        <w:tc>
          <w:tcPr>
            <w:tcW w:w="2608" w:type="dxa"/>
            <w:shd w:val="clear" w:color="auto" w:fill="F7FBFC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0BF52492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b/>
                <w:color w:val="245A70"/>
                <w:sz w:val="24"/>
                <w:lang w:val="es-ES"/>
              </w:rPr>
              <w:t>Contenido mínimo</w:t>
            </w:r>
          </w:p>
        </w:tc>
        <w:tc>
          <w:tcPr>
            <w:tcW w:w="6463" w:type="dxa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688BD92" w14:textId="77777777" w:rsidR="00B80651" w:rsidRPr="00F87AC8" w:rsidRDefault="006D4E6D">
            <w:pPr>
              <w:spacing w:after="0"/>
              <w:rPr>
                <w:lang w:val="es-ES"/>
              </w:rPr>
            </w:pPr>
            <w:r w:rsidRPr="00F87AC8">
              <w:rPr>
                <w:sz w:val="24"/>
                <w:lang w:val="es-ES"/>
              </w:rPr>
              <w:t>Sesiones conjuntas, evaluación del proyecto, tipologías y modalidades deportivas.</w:t>
            </w:r>
          </w:p>
        </w:tc>
      </w:tr>
    </w:tbl>
    <w:p w14:paraId="05508BCB" w14:textId="77777777" w:rsidR="00B80651" w:rsidRPr="00F87AC8" w:rsidRDefault="00B80651">
      <w:pPr>
        <w:rPr>
          <w:lang w:val="es-ES"/>
        </w:rPr>
      </w:pPr>
    </w:p>
    <w:tbl>
      <w:tblPr>
        <w:tblW w:w="0" w:type="auto"/>
        <w:jc w:val="center"/>
        <w:tblBorders>
          <w:top w:val="single" w:sz="8" w:space="0" w:color="B8C9D3"/>
          <w:left w:val="single" w:sz="8" w:space="0" w:color="B8C9D3"/>
          <w:bottom w:val="single" w:sz="8" w:space="0" w:color="B8C9D3"/>
          <w:right w:val="single" w:sz="8" w:space="0" w:color="B8C9D3"/>
          <w:insideH w:val="single" w:sz="8" w:space="0" w:color="B8C9D3"/>
          <w:insideV w:val="single" w:sz="8" w:space="0" w:color="B8C9D3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059C7DE9" w14:textId="77777777">
        <w:trPr>
          <w:jc w:val="center"/>
        </w:trPr>
        <w:tc>
          <w:tcPr>
            <w:tcW w:w="9972" w:type="dxa"/>
            <w:shd w:val="clear" w:color="auto" w:fill="FBFCFD"/>
            <w:tcMar>
              <w:top w:w="150" w:type="dxa"/>
              <w:left w:w="140" w:type="dxa"/>
              <w:bottom w:w="150" w:type="dxa"/>
              <w:right w:w="140" w:type="dxa"/>
            </w:tcMar>
          </w:tcPr>
          <w:p w14:paraId="7E0FAF27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Modelo orientativo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3ABF6527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1. Integración efectiva:</w:t>
            </w:r>
          </w:p>
          <w:p w14:paraId="5B9857EB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Número total de sesiones del proyecto: [___].</w:t>
            </w:r>
          </w:p>
          <w:p w14:paraId="7E71A889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Número de sesiones inclusivas conjuntas: [___].</w:t>
            </w:r>
          </w:p>
          <w:p w14:paraId="695B8BA0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Porcentaje de sesiones conjuntas: [___] %.</w:t>
            </w:r>
          </w:p>
          <w:p w14:paraId="78085CB4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lastRenderedPageBreak/>
              <w:t xml:space="preserve">   - Evidencias: calendario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 y registros E</w:t>
            </w:r>
            <w:proofErr w:type="gramStart"/>
            <w:r w:rsidRPr="00F87AC8">
              <w:rPr>
                <w:lang w:val="es-ES"/>
              </w:rPr>
              <w:t>-[</w:t>
            </w:r>
            <w:proofErr w:type="gramEnd"/>
            <w:r w:rsidRPr="00F87AC8">
              <w:rPr>
                <w:lang w:val="es-ES"/>
              </w:rPr>
              <w:t>__].</w:t>
            </w:r>
          </w:p>
          <w:p w14:paraId="73D94E96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2. Autoevaluación del proyecto:</w:t>
            </w:r>
          </w:p>
          <w:p w14:paraId="72A8D197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Resultados esperados: [___].</w:t>
            </w:r>
          </w:p>
          <w:p w14:paraId="517D8CDC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Resultados obtenidos: [___].</w:t>
            </w:r>
          </w:p>
          <w:p w14:paraId="5891A944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Incidencias y ajustes realizados: [___].</w:t>
            </w:r>
          </w:p>
          <w:p w14:paraId="67176B45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Herramientas empleadas: [rúbrica / escala / cuestionario / otra].</w:t>
            </w:r>
          </w:p>
          <w:p w14:paraId="087B208B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3. Tipologías de discapacidad atendidas:</w:t>
            </w:r>
          </w:p>
          <w:p w14:paraId="769C2C3D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Física [___] · Intelectual/psíquica [___] · Sensorial [___].</w:t>
            </w:r>
          </w:p>
          <w:p w14:paraId="605A25C1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>4. Carácter polideportivo:</w:t>
            </w:r>
          </w:p>
          <w:p w14:paraId="7D675838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Modalidades o actividades desarrolladas: [___].</w:t>
            </w:r>
          </w:p>
          <w:p w14:paraId="00B046E5" w14:textId="77777777" w:rsidR="00B80651" w:rsidRPr="00F87AC8" w:rsidRDefault="006D4E6D">
            <w:pPr>
              <w:spacing w:after="40"/>
              <w:rPr>
                <w:lang w:val="es-ES"/>
              </w:rPr>
            </w:pPr>
            <w:r w:rsidRPr="00F87AC8">
              <w:rPr>
                <w:lang w:val="es-ES"/>
              </w:rPr>
              <w:t xml:space="preserve">   - </w:t>
            </w:r>
            <w:proofErr w:type="spellStart"/>
            <w:r w:rsidRPr="00F87AC8">
              <w:rPr>
                <w:lang w:val="es-ES"/>
              </w:rPr>
              <w:t>Nº</w:t>
            </w:r>
            <w:proofErr w:type="spellEnd"/>
            <w:r w:rsidRPr="00F87AC8">
              <w:rPr>
                <w:lang w:val="es-ES"/>
              </w:rPr>
              <w:t xml:space="preserve"> total de modalidades: [___].</w:t>
            </w:r>
          </w:p>
        </w:tc>
      </w:tr>
    </w:tbl>
    <w:p w14:paraId="5F970865" w14:textId="77777777" w:rsidR="00B80651" w:rsidRPr="00F87AC8" w:rsidRDefault="00B80651">
      <w:pPr>
        <w:rPr>
          <w:lang w:val="es-ES"/>
        </w:rPr>
      </w:pPr>
    </w:p>
    <w:p w14:paraId="4029EB3D" w14:textId="77777777" w:rsidR="00B80651" w:rsidRPr="00F87AC8" w:rsidRDefault="006D4E6D">
      <w:pPr>
        <w:keepNext/>
        <w:keepLines/>
        <w:shd w:val="clear" w:color="auto" w:fill="245A70"/>
        <w:spacing w:before="200" w:after="80"/>
        <w:rPr>
          <w:lang w:val="es-ES"/>
        </w:rPr>
      </w:pPr>
      <w:r w:rsidRPr="00F87AC8">
        <w:rPr>
          <w:b/>
          <w:color w:val="FFFFFF"/>
          <w:sz w:val="30"/>
          <w:lang w:val="es-ES"/>
        </w:rPr>
        <w:t xml:space="preserve">  6. Lista final de comprobación</w:t>
      </w:r>
    </w:p>
    <w:tbl>
      <w:tblPr>
        <w:tblW w:w="0" w:type="auto"/>
        <w:jc w:val="center"/>
        <w:tblBorders>
          <w:top w:val="single" w:sz="8" w:space="0" w:color="C9DCE4"/>
          <w:left w:val="single" w:sz="8" w:space="0" w:color="C9DCE4"/>
          <w:bottom w:val="single" w:sz="8" w:space="0" w:color="C9DCE4"/>
          <w:right w:val="single" w:sz="8" w:space="0" w:color="C9DCE4"/>
          <w:insideH w:val="single" w:sz="8" w:space="0" w:color="C9DCE4"/>
          <w:insideV w:val="single" w:sz="8" w:space="0" w:color="C9DCE4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tr w:rsidR="00B80651" w:rsidRPr="00F87AC8" w14:paraId="76806B52" w14:textId="77777777">
        <w:trPr>
          <w:jc w:val="center"/>
        </w:trPr>
        <w:tc>
          <w:tcPr>
            <w:tcW w:w="9972" w:type="dxa"/>
            <w:shd w:val="clear" w:color="auto" w:fill="FFF7E8"/>
            <w:tcMar>
              <w:top w:w="120" w:type="dxa"/>
              <w:left w:w="130" w:type="dxa"/>
              <w:bottom w:w="120" w:type="dxa"/>
              <w:right w:w="130" w:type="dxa"/>
            </w:tcMar>
          </w:tcPr>
          <w:p w14:paraId="23324B8B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b/>
                <w:color w:val="245A70"/>
                <w:sz w:val="27"/>
                <w:lang w:val="es-ES"/>
              </w:rPr>
              <w:t>Antes de presentar la solicitud</w:t>
            </w:r>
            <w:r w:rsidRPr="00F87AC8">
              <w:rPr>
                <w:b/>
                <w:color w:val="245A70"/>
                <w:sz w:val="27"/>
                <w:lang w:val="es-ES"/>
              </w:rPr>
              <w:br/>
            </w:r>
          </w:p>
          <w:p w14:paraId="5B88D8CE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lang w:val="es-ES"/>
              </w:rPr>
              <w:t>• He identificado correctamente si en mi caso aplica el Bloque A.</w:t>
            </w:r>
          </w:p>
          <w:p w14:paraId="2BF2315A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lang w:val="es-ES"/>
              </w:rPr>
              <w:t>• He elegido una única tipología principal para el Bloque C.</w:t>
            </w:r>
          </w:p>
          <w:p w14:paraId="055C0D5C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lang w:val="es-ES"/>
              </w:rPr>
              <w:t>• Cada documento incluye firma, fecha y referencia de evidencia.</w:t>
            </w:r>
          </w:p>
          <w:p w14:paraId="377936B9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lang w:val="es-ES"/>
              </w:rPr>
              <w:t>• Las evidencias están numeradas y ordenadas en el PDF final.</w:t>
            </w:r>
          </w:p>
          <w:p w14:paraId="403528CE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lang w:val="es-ES"/>
              </w:rPr>
              <w:t>• He incorporado, al menos cuando corresponda, materiales accesibles y fáciles de comprender.</w:t>
            </w:r>
          </w:p>
          <w:p w14:paraId="526B3942" w14:textId="77777777" w:rsidR="00B80651" w:rsidRPr="00F87AC8" w:rsidRDefault="006D4E6D">
            <w:pPr>
              <w:rPr>
                <w:lang w:val="es-ES"/>
              </w:rPr>
            </w:pPr>
            <w:r w:rsidRPr="00F87AC8">
              <w:rPr>
                <w:lang w:val="es-ES"/>
              </w:rPr>
              <w:t>• La documentación oficial o federativa se aporta completa y es legible.</w:t>
            </w:r>
          </w:p>
        </w:tc>
      </w:tr>
    </w:tbl>
    <w:p w14:paraId="37A21A88" w14:textId="77777777" w:rsidR="00B80651" w:rsidRPr="00F87AC8" w:rsidRDefault="00B80651">
      <w:pPr>
        <w:rPr>
          <w:lang w:val="es-E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4"/>
        <w:gridCol w:w="8336"/>
      </w:tblGrid>
      <w:tr w:rsidR="00F87AC8" w:rsidRPr="00F87AC8" w14:paraId="55D71279" w14:textId="77777777" w:rsidTr="00F87AC8">
        <w:trPr>
          <w:trHeight w:val="625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A7C83BF" w14:textId="77777777" w:rsidR="00F87AC8" w:rsidRPr="00F87AC8" w:rsidRDefault="00F87AC8" w:rsidP="004B5280">
            <w:pPr>
              <w:widowControl w:val="0"/>
              <w:tabs>
                <w:tab w:val="left" w:pos="401"/>
              </w:tabs>
              <w:autoSpaceDE w:val="0"/>
              <w:autoSpaceDN w:val="0"/>
              <w:spacing w:before="138" w:after="0" w:line="240" w:lineRule="auto"/>
              <w:jc w:val="center"/>
              <w:rPr>
                <w:color w:val="365F91" w:themeColor="accent1" w:themeShade="BF"/>
                <w:lang w:val="es-ES"/>
              </w:rPr>
            </w:pPr>
            <w:r w:rsidRPr="00F87AC8">
              <w:rPr>
                <w:b/>
                <w:bCs/>
                <w:color w:val="365F91" w:themeColor="accent1" w:themeShade="BF"/>
                <w:lang w:val="es-ES"/>
              </w:rPr>
              <w:t>PROTECCIÓN DE DATOS PERSONALES</w:t>
            </w:r>
          </w:p>
        </w:tc>
      </w:tr>
      <w:tr w:rsidR="00F87AC8" w:rsidRPr="00F87AC8" w14:paraId="2C318522" w14:textId="77777777" w:rsidTr="004B5280">
        <w:trPr>
          <w:trHeight w:val="563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C8EDD" w14:textId="7CA45FCF" w:rsidR="00F87AC8" w:rsidRPr="00F87AC8" w:rsidRDefault="00F87AC8" w:rsidP="004B5280">
            <w:pPr>
              <w:widowControl w:val="0"/>
              <w:tabs>
                <w:tab w:val="left" w:pos="401"/>
              </w:tabs>
              <w:autoSpaceDE w:val="0"/>
              <w:autoSpaceDN w:val="0"/>
              <w:spacing w:before="138" w:after="0" w:line="240" w:lineRule="auto"/>
              <w:jc w:val="center"/>
              <w:rPr>
                <w:b/>
                <w:bCs/>
                <w:color w:val="365F91" w:themeColor="accent1" w:themeShade="BF"/>
                <w:lang w:val="es-ES"/>
              </w:rPr>
            </w:pPr>
            <w:r w:rsidRPr="00F87AC8">
              <w:rPr>
                <w:b/>
                <w:bCs/>
                <w:color w:val="365F91" w:themeColor="accent1" w:themeShade="BF"/>
                <w:lang w:val="es-ES"/>
              </w:rPr>
              <w:t>Cláusulas e instrucciones de aplicación en las plantillas</w:t>
            </w:r>
          </w:p>
        </w:tc>
      </w:tr>
      <w:tr w:rsidR="00F87AC8" w:rsidRPr="00F87AC8" w14:paraId="02C869E6" w14:textId="77777777" w:rsidTr="004B5280">
        <w:trPr>
          <w:trHeight w:val="142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D42D2" w14:textId="77777777" w:rsidR="00F87AC8" w:rsidRPr="00F87AC8" w:rsidRDefault="00F87AC8" w:rsidP="004B5280">
            <w:pPr>
              <w:widowControl w:val="0"/>
              <w:tabs>
                <w:tab w:val="left" w:pos="401"/>
              </w:tabs>
              <w:autoSpaceDE w:val="0"/>
              <w:autoSpaceDN w:val="0"/>
              <w:spacing w:before="138" w:after="0" w:line="240" w:lineRule="auto"/>
              <w:jc w:val="both"/>
              <w:rPr>
                <w:b/>
                <w:bCs/>
                <w:lang w:val="es-ES"/>
              </w:rPr>
            </w:pPr>
            <w:r w:rsidRPr="00F87AC8">
              <w:rPr>
                <w:b/>
                <w:bCs/>
                <w:lang w:val="es-ES"/>
              </w:rPr>
              <w:t>1. Instrucción general de uso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89211F" w14:textId="77777777" w:rsidR="00F87AC8" w:rsidRPr="00F87AC8" w:rsidRDefault="00F87AC8" w:rsidP="004B5280">
            <w:pPr>
              <w:widowControl w:val="0"/>
              <w:tabs>
                <w:tab w:val="left" w:pos="401"/>
              </w:tabs>
              <w:autoSpaceDE w:val="0"/>
              <w:autoSpaceDN w:val="0"/>
              <w:spacing w:before="138" w:after="0" w:line="240" w:lineRule="auto"/>
              <w:jc w:val="both"/>
              <w:rPr>
                <w:lang w:val="es-ES"/>
              </w:rPr>
            </w:pPr>
            <w:r w:rsidRPr="00F87AC8">
              <w:rPr>
                <w:lang w:val="es-ES"/>
              </w:rPr>
              <w:t>La entidad deberá evitar introducir datos personales no imprescindibles en las celdas del Excel. Cuando el dato pueda acreditarse mediante totales, porcentajes, tramos, códigos internos o referencias E-##, se utilizarán dichos formatos en lugar de relaciones nominales. Si, por requerimiento expreso, se aportan datos identificativos en el Excel o en el dossier de evidencias, la entidad será responsable de haber informado previamente a las terceras personas afectadas.</w:t>
            </w:r>
          </w:p>
        </w:tc>
      </w:tr>
      <w:tr w:rsidR="00F87AC8" w:rsidRPr="00F87AC8" w14:paraId="237AEA46" w14:textId="77777777" w:rsidTr="004B5280">
        <w:trPr>
          <w:trHeight w:val="117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93598B" w14:textId="77777777" w:rsidR="00F87AC8" w:rsidRPr="00F87AC8" w:rsidRDefault="00F87AC8" w:rsidP="004B5280">
            <w:pPr>
              <w:widowControl w:val="0"/>
              <w:tabs>
                <w:tab w:val="left" w:pos="401"/>
              </w:tabs>
              <w:autoSpaceDE w:val="0"/>
              <w:autoSpaceDN w:val="0"/>
              <w:spacing w:before="138" w:after="0" w:line="240" w:lineRule="auto"/>
              <w:jc w:val="both"/>
              <w:rPr>
                <w:b/>
                <w:bCs/>
                <w:lang w:val="es-ES"/>
              </w:rPr>
            </w:pPr>
            <w:r w:rsidRPr="00F87AC8">
              <w:rPr>
                <w:b/>
                <w:bCs/>
                <w:lang w:val="es-ES"/>
              </w:rPr>
              <w:lastRenderedPageBreak/>
              <w:t>2. Cláusula de minimización de datos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DF2427" w14:textId="77777777" w:rsidR="00F87AC8" w:rsidRPr="00F87AC8" w:rsidRDefault="00F87AC8" w:rsidP="004B5280">
            <w:pPr>
              <w:widowControl w:val="0"/>
              <w:tabs>
                <w:tab w:val="left" w:pos="401"/>
              </w:tabs>
              <w:autoSpaceDE w:val="0"/>
              <w:autoSpaceDN w:val="0"/>
              <w:spacing w:before="138" w:after="0" w:line="240" w:lineRule="auto"/>
              <w:jc w:val="both"/>
              <w:rPr>
                <w:lang w:val="es-ES"/>
              </w:rPr>
            </w:pPr>
            <w:r w:rsidRPr="00F87AC8">
              <w:rPr>
                <w:lang w:val="es-ES"/>
              </w:rPr>
              <w:t xml:space="preserve">Salvo que la convocatoria o el órgano instructor requieran expresamente una identificación nominal, las evidencias deberán presentarse mediante datos agregados especialmente </w:t>
            </w:r>
            <w:proofErr w:type="gramStart"/>
            <w:r w:rsidRPr="00F87AC8">
              <w:rPr>
                <w:lang w:val="es-ES"/>
              </w:rPr>
              <w:t>en relación a</w:t>
            </w:r>
            <w:proofErr w:type="gramEnd"/>
            <w:r w:rsidRPr="00F87AC8">
              <w:rPr>
                <w:lang w:val="es-ES"/>
              </w:rPr>
              <w:t xml:space="preserve"> datos de discapacidad, menores o personas en riesgo de exclusión, por lo que, en estos casos, la información que haya de figurar en el presente modelo deberá ser agregada o anonimizada, siendo responsable del cumplimiento de esta obligación la entidad solicitante.</w:t>
            </w:r>
          </w:p>
        </w:tc>
      </w:tr>
      <w:tr w:rsidR="00F87AC8" w:rsidRPr="00F87AC8" w14:paraId="6878B5AB" w14:textId="77777777" w:rsidTr="004B5280">
        <w:trPr>
          <w:trHeight w:val="118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A4DE1" w14:textId="77777777" w:rsidR="00F87AC8" w:rsidRPr="00F87AC8" w:rsidRDefault="00F87AC8" w:rsidP="004B5280">
            <w:pPr>
              <w:widowControl w:val="0"/>
              <w:tabs>
                <w:tab w:val="left" w:pos="401"/>
              </w:tabs>
              <w:autoSpaceDE w:val="0"/>
              <w:autoSpaceDN w:val="0"/>
              <w:spacing w:before="138" w:after="0" w:line="240" w:lineRule="auto"/>
              <w:jc w:val="both"/>
              <w:rPr>
                <w:b/>
                <w:bCs/>
                <w:lang w:val="es-ES"/>
              </w:rPr>
            </w:pPr>
            <w:r w:rsidRPr="00F87AC8">
              <w:rPr>
                <w:b/>
                <w:bCs/>
                <w:lang w:val="es-ES"/>
              </w:rPr>
              <w:t>3. Declaración responsable sobre datos personales de terceras personas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A9166" w14:textId="77777777" w:rsidR="00F87AC8" w:rsidRPr="00F87AC8" w:rsidRDefault="00F87AC8" w:rsidP="004B5280">
            <w:pPr>
              <w:widowControl w:val="0"/>
              <w:tabs>
                <w:tab w:val="left" w:pos="401"/>
              </w:tabs>
              <w:autoSpaceDE w:val="0"/>
              <w:autoSpaceDN w:val="0"/>
              <w:spacing w:before="138" w:after="0" w:line="240" w:lineRule="auto"/>
              <w:jc w:val="both"/>
              <w:rPr>
                <w:lang w:val="es-ES"/>
              </w:rPr>
            </w:pPr>
            <w:r w:rsidRPr="00F87AC8">
              <w:rPr>
                <w:lang w:val="es-ES"/>
              </w:rPr>
              <w:t>La entidad solicitante deberá informar a las terceras personas cuyos datos personales se incluyen en este documento o en la documentación anexa, de que dichos datos podrán ser comunicados al Ayuntamiento de València para la tramitación, gestión, valoración, justificación, comprobación y control de la subvención solicitada, así como de los restantes extremos exigidos por la normativa vigente en materia de protección de datos personales.</w:t>
            </w:r>
          </w:p>
        </w:tc>
      </w:tr>
      <w:tr w:rsidR="00F87AC8" w:rsidRPr="00F87AC8" w14:paraId="565D8C2E" w14:textId="77777777" w:rsidTr="004B5280">
        <w:trPr>
          <w:trHeight w:val="139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E4320" w14:textId="77777777" w:rsidR="00F87AC8" w:rsidRPr="00F87AC8" w:rsidRDefault="00F87AC8" w:rsidP="004B5280">
            <w:pPr>
              <w:widowControl w:val="0"/>
              <w:tabs>
                <w:tab w:val="left" w:pos="401"/>
              </w:tabs>
              <w:autoSpaceDE w:val="0"/>
              <w:autoSpaceDN w:val="0"/>
              <w:spacing w:before="138" w:after="0" w:line="240" w:lineRule="auto"/>
              <w:jc w:val="both"/>
              <w:rPr>
                <w:b/>
                <w:bCs/>
                <w:lang w:val="es-ES"/>
              </w:rPr>
            </w:pPr>
            <w:r w:rsidRPr="00F87AC8">
              <w:rPr>
                <w:b/>
                <w:bCs/>
                <w:lang w:val="es-ES"/>
              </w:rPr>
              <w:t>4. Aplicación práctica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212F1" w14:textId="77777777" w:rsidR="00F87AC8" w:rsidRPr="00F87AC8" w:rsidRDefault="00F87AC8" w:rsidP="004B5280">
            <w:pPr>
              <w:widowControl w:val="0"/>
              <w:tabs>
                <w:tab w:val="left" w:pos="401"/>
              </w:tabs>
              <w:autoSpaceDE w:val="0"/>
              <w:autoSpaceDN w:val="0"/>
              <w:spacing w:before="138" w:after="0" w:line="240" w:lineRule="auto"/>
              <w:jc w:val="both"/>
              <w:rPr>
                <w:lang w:val="es-ES"/>
              </w:rPr>
            </w:pPr>
            <w:r w:rsidRPr="00F87AC8">
              <w:rPr>
                <w:lang w:val="es-ES"/>
              </w:rPr>
              <w:t>En las hojas de datos estructurados y en el índice de evidencias, las relaciones de participantes, deportistas, personal técnico, voluntariado, responsables funcionales, personas becadas o colectivos prioritarios deberán consignarse preferentemente mediante datos agregados, códigos internos, porcentajes o referencias al dossier. Las evidencias detalladas deberán incorporarse al dossier DN3/DN4 solo cuando sean estrictamente necesarias y con las cautelas indicadas.</w:t>
            </w:r>
          </w:p>
        </w:tc>
      </w:tr>
    </w:tbl>
    <w:p w14:paraId="7D0EC3DA" w14:textId="77777777" w:rsidR="00F87AC8" w:rsidRPr="00F87AC8" w:rsidRDefault="00F87AC8">
      <w:pPr>
        <w:rPr>
          <w:lang w:val="es-ES"/>
        </w:rPr>
      </w:pPr>
    </w:p>
    <w:sectPr w:rsidR="00F87AC8" w:rsidRPr="00F87AC8" w:rsidSect="00034616">
      <w:headerReference w:type="default" r:id="rId8"/>
      <w:footerReference w:type="default" r:id="rId9"/>
      <w:pgSz w:w="12240" w:h="15840"/>
      <w:pgMar w:top="1020" w:right="1134" w:bottom="90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DDA01" w14:textId="77777777" w:rsidR="00941AA5" w:rsidRDefault="00941AA5">
      <w:pPr>
        <w:spacing w:after="0" w:line="240" w:lineRule="auto"/>
      </w:pPr>
      <w:r>
        <w:separator/>
      </w:r>
    </w:p>
  </w:endnote>
  <w:endnote w:type="continuationSeparator" w:id="0">
    <w:p w14:paraId="51CE1B83" w14:textId="77777777" w:rsidR="00941AA5" w:rsidRDefault="00941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298376"/>
      <w:docPartObj>
        <w:docPartGallery w:val="Page Numbers (Bottom of Page)"/>
        <w:docPartUnique/>
      </w:docPartObj>
    </w:sdtPr>
    <w:sdtEndPr/>
    <w:sdtContent>
      <w:p w14:paraId="225944C0" w14:textId="5E656C36" w:rsidR="00913428" w:rsidRDefault="00F87AC8">
        <w:pPr>
          <w:pStyle w:val="Piedepgina"/>
          <w:jc w:val="right"/>
        </w:pPr>
        <w:r w:rsidRPr="00F87AC8">
          <w:rPr>
            <w:sz w:val="20"/>
            <w:szCs w:val="20"/>
            <w:lang w:val="es-ES"/>
          </w:rPr>
          <w:t xml:space="preserve">Versión 21.5.2026     </w:t>
        </w:r>
        <w:r>
          <w:t xml:space="preserve">                                                                                      </w:t>
        </w:r>
        <w:r w:rsidR="00913428">
          <w:fldChar w:fldCharType="begin"/>
        </w:r>
        <w:r w:rsidR="00913428">
          <w:instrText>PAGE   \* MERGEFORMAT</w:instrText>
        </w:r>
        <w:r w:rsidR="00913428">
          <w:fldChar w:fldCharType="separate"/>
        </w:r>
        <w:r w:rsidR="00913428">
          <w:rPr>
            <w:lang w:val="es-ES"/>
          </w:rPr>
          <w:t>2</w:t>
        </w:r>
        <w:r w:rsidR="00913428">
          <w:fldChar w:fldCharType="end"/>
        </w:r>
      </w:p>
    </w:sdtContent>
  </w:sdt>
  <w:p w14:paraId="55AF4055" w14:textId="77777777" w:rsidR="00B80651" w:rsidRPr="00913428" w:rsidRDefault="00B80651">
    <w:pPr>
      <w:pStyle w:val="Piedepgina"/>
      <w:jc w:val="center"/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89A8C" w14:textId="77777777" w:rsidR="00941AA5" w:rsidRDefault="00941AA5">
      <w:pPr>
        <w:spacing w:after="0" w:line="240" w:lineRule="auto"/>
      </w:pPr>
      <w:r>
        <w:separator/>
      </w:r>
    </w:p>
  </w:footnote>
  <w:footnote w:type="continuationSeparator" w:id="0">
    <w:p w14:paraId="4D6D74E7" w14:textId="77777777" w:rsidR="00941AA5" w:rsidRDefault="00941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1AD4" w14:textId="77777777" w:rsidR="00A56A11" w:rsidRDefault="00267123">
    <w:pPr>
      <w:pStyle w:val="Encabezado"/>
    </w:pPr>
    <w:r>
      <w:rPr>
        <w:rFonts w:ascii="Times New Roman" w:eastAsiaTheme="minorEastAsia" w:hAnsi="Times New Roman" w:cs="Times New Roman"/>
        <w:noProof/>
        <w:sz w:val="24"/>
        <w:szCs w:val="24"/>
        <w:lang w:val="es-ES" w:eastAsia="es-ES"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7C6FF4F6" wp14:editId="0AC1E2D6">
              <wp:simplePos x="0" y="0"/>
              <wp:positionH relativeFrom="column">
                <wp:posOffset>0</wp:posOffset>
              </wp:positionH>
              <wp:positionV relativeFrom="paragraph">
                <wp:posOffset>-262890</wp:posOffset>
              </wp:positionV>
              <wp:extent cx="1579880" cy="305435"/>
              <wp:effectExtent l="0" t="0" r="20320" b="18415"/>
              <wp:wrapSquare wrapText="bothSides"/>
              <wp:docPr id="217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9880" cy="305435"/>
                      </a:xfrm>
                      <a:prstGeom prst="rect">
                        <a:avLst/>
                      </a:prstGeom>
                      <a:solidFill>
                        <a:srgbClr val="4F81BD">
                          <a:lumMod val="20000"/>
                          <a:lumOff val="80000"/>
                        </a:srgbClr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C05171" w14:textId="77777777" w:rsidR="00267123" w:rsidRDefault="00267123" w:rsidP="00267123">
                          <w:pPr>
                            <w:jc w:val="center"/>
                            <w:rPr>
                              <w:rFonts w:cs="Calibri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Calibri"/>
                              <w:b/>
                              <w:bCs/>
                              <w:sz w:val="28"/>
                              <w:szCs w:val="28"/>
                            </w:rPr>
                            <w:t>DN4 – A</w:t>
                          </w:r>
                          <w:r w:rsidR="00FD0BA3">
                            <w:rPr>
                              <w:rFonts w:cs="Calibri"/>
                              <w:b/>
                              <w:bCs/>
                              <w:sz w:val="28"/>
                              <w:szCs w:val="28"/>
                            </w:rPr>
                            <w:t>BC - DD</w:t>
                          </w:r>
                          <w:r>
                            <w:rPr>
                              <w:rFonts w:cs="Calibri"/>
                              <w:b/>
                              <w:bCs/>
                              <w:sz w:val="28"/>
                              <w:szCs w:val="28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6FF4F6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20.7pt;width:124.4pt;height:24.0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" fillcolor="#dce6f2">
              <v:textbox>
                <w:txbxContent>
                  <w:p w14:paraId="530A7F32" w14:textId="0B4857F4" w:rsidR="00267123" w:rsidRDefault="00267123" w:rsidP="00267123">
                    <w:pPr>
                      <w:jc w:val="center"/>
                      <w:rPr>
                        <w:rFonts w:cs="Calibr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cs="Calibri"/>
                        <w:b/>
                        <w:bCs/>
                        <w:sz w:val="28"/>
                        <w:szCs w:val="28"/>
                      </w:rPr>
                      <w:t>DN4 – A</w:t>
                    </w:r>
                    <w:r w:rsidR="00FD0BA3">
                      <w:rPr>
                        <w:rFonts w:cs="Calibri"/>
                        <w:b/>
                        <w:bCs/>
                        <w:sz w:val="28"/>
                        <w:szCs w:val="28"/>
                      </w:rPr>
                      <w:t>BC - DD</w:t>
                    </w:r>
                    <w:r>
                      <w:rPr>
                        <w:rFonts w:cs="Calibr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A56A11" w:rsidRPr="00F32D31">
      <w:rPr>
        <w:noProof/>
      </w:rPr>
      <w:drawing>
        <wp:anchor distT="0" distB="0" distL="114300" distR="114300" simplePos="0" relativeHeight="251657728" behindDoc="0" locked="0" layoutInCell="1" allowOverlap="1" wp14:anchorId="50E7653D" wp14:editId="30BC73ED">
          <wp:simplePos x="0" y="0"/>
          <wp:positionH relativeFrom="column">
            <wp:posOffset>4248150</wp:posOffset>
          </wp:positionH>
          <wp:positionV relativeFrom="page">
            <wp:posOffset>200025</wp:posOffset>
          </wp:positionV>
          <wp:extent cx="1988457" cy="304800"/>
          <wp:effectExtent l="0" t="0" r="0" b="0"/>
          <wp:wrapNone/>
          <wp:docPr id="1037822742" name="Imagen 1037822742" descr="Ayto+FDM_2017 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Ayto+FDM_2017 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8457" cy="3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36055869">
    <w:abstractNumId w:val="8"/>
  </w:num>
  <w:num w:numId="2" w16cid:durableId="386144380">
    <w:abstractNumId w:val="6"/>
  </w:num>
  <w:num w:numId="3" w16cid:durableId="1799227029">
    <w:abstractNumId w:val="5"/>
  </w:num>
  <w:num w:numId="4" w16cid:durableId="1582132945">
    <w:abstractNumId w:val="4"/>
  </w:num>
  <w:num w:numId="5" w16cid:durableId="500045943">
    <w:abstractNumId w:val="7"/>
  </w:num>
  <w:num w:numId="6" w16cid:durableId="606043685">
    <w:abstractNumId w:val="3"/>
  </w:num>
  <w:num w:numId="7" w16cid:durableId="815881470">
    <w:abstractNumId w:val="2"/>
  </w:num>
  <w:num w:numId="8" w16cid:durableId="1460883156">
    <w:abstractNumId w:val="1"/>
  </w:num>
  <w:num w:numId="9" w16cid:durableId="33326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3612"/>
    <w:rsid w:val="00034616"/>
    <w:rsid w:val="0006063C"/>
    <w:rsid w:val="00065E38"/>
    <w:rsid w:val="000C3DD4"/>
    <w:rsid w:val="001421EF"/>
    <w:rsid w:val="0015074B"/>
    <w:rsid w:val="0018091E"/>
    <w:rsid w:val="002033AE"/>
    <w:rsid w:val="00267123"/>
    <w:rsid w:val="0029639D"/>
    <w:rsid w:val="00325CDF"/>
    <w:rsid w:val="00326F90"/>
    <w:rsid w:val="00447BF7"/>
    <w:rsid w:val="004A5E6D"/>
    <w:rsid w:val="004B1B96"/>
    <w:rsid w:val="005452C8"/>
    <w:rsid w:val="005B6957"/>
    <w:rsid w:val="006657B6"/>
    <w:rsid w:val="006B675C"/>
    <w:rsid w:val="006D4E6D"/>
    <w:rsid w:val="00813BEC"/>
    <w:rsid w:val="00850A16"/>
    <w:rsid w:val="00913428"/>
    <w:rsid w:val="00941AA5"/>
    <w:rsid w:val="009A07D3"/>
    <w:rsid w:val="009C02AC"/>
    <w:rsid w:val="00A04C3B"/>
    <w:rsid w:val="00A527C6"/>
    <w:rsid w:val="00A56A11"/>
    <w:rsid w:val="00AA1D8D"/>
    <w:rsid w:val="00B47730"/>
    <w:rsid w:val="00B80651"/>
    <w:rsid w:val="00BC071B"/>
    <w:rsid w:val="00C1023E"/>
    <w:rsid w:val="00C20C05"/>
    <w:rsid w:val="00C6169C"/>
    <w:rsid w:val="00C70880"/>
    <w:rsid w:val="00CB0664"/>
    <w:rsid w:val="00CC4146"/>
    <w:rsid w:val="00DE6631"/>
    <w:rsid w:val="00F25DEF"/>
    <w:rsid w:val="00F53421"/>
    <w:rsid w:val="00F63C97"/>
    <w:rsid w:val="00F87AC8"/>
    <w:rsid w:val="00FC2F41"/>
    <w:rsid w:val="00FC693F"/>
    <w:rsid w:val="00FD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BE1088F"/>
  <w14:defaultImageDpi w14:val="300"/>
  <w15:docId w15:val="{970030F7-F06D-49A1-B0CC-75C5C52FB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/>
    </w:pPr>
    <w:rPr>
      <w:rFonts w:ascii="Arial" w:eastAsia="Arial" w:hAnsi="Arial"/>
      <w:sz w:val="25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180"/>
      <w:outlineLvl w:val="0"/>
    </w:pPr>
    <w:rPr>
      <w:rFonts w:asciiTheme="majorHAnsi" w:eastAsiaTheme="majorEastAsia" w:hAnsiTheme="majorHAnsi" w:cstheme="majorBidi"/>
      <w:b/>
      <w:bCs/>
      <w:color w:val="1E566E"/>
      <w:sz w:val="34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180"/>
      <w:outlineLvl w:val="1"/>
    </w:pPr>
    <w:rPr>
      <w:rFonts w:asciiTheme="majorHAnsi" w:eastAsiaTheme="majorEastAsia" w:hAnsiTheme="majorHAnsi" w:cstheme="majorBidi"/>
      <w:b/>
      <w:bCs/>
      <w:color w:val="245A70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180"/>
      <w:outlineLvl w:val="2"/>
    </w:pPr>
    <w:rPr>
      <w:rFonts w:asciiTheme="majorHAnsi" w:eastAsiaTheme="majorEastAsia" w:hAnsiTheme="majorHAnsi" w:cstheme="majorBidi"/>
      <w:b/>
      <w:bCs/>
      <w:color w:val="245A70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245A70"/>
      <w:spacing w:val="5"/>
      <w:kern w:val="28"/>
      <w:sz w:val="48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b/>
      <w:i/>
      <w:iCs/>
      <w:color w:val="4F6F7C"/>
      <w:spacing w:val="15"/>
      <w:sz w:val="28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3973</Words>
  <Characters>21857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25779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Jose Manuel Brotons</cp:lastModifiedBy>
  <cp:revision>2</cp:revision>
  <dcterms:created xsi:type="dcterms:W3CDTF">2026-05-21T12:09:00Z</dcterms:created>
  <dcterms:modified xsi:type="dcterms:W3CDTF">2026-05-21T12:09:00Z</dcterms:modified>
  <cp:category/>
</cp:coreProperties>
</file>